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C8540D" w14:textId="77777777" w:rsidR="006B4DA5" w:rsidRPr="0027612F" w:rsidRDefault="006B4DA5" w:rsidP="006B4DA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38951584"/>
      <w:r w:rsidRPr="0027612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38D12E4" wp14:editId="361A9603">
            <wp:extent cx="469265" cy="612140"/>
            <wp:effectExtent l="0" t="0" r="6985" b="0"/>
            <wp:docPr id="1" name="Рисунок 1" descr="Описание: Описание: Описание: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44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D464D" w14:textId="77777777" w:rsidR="006B4DA5" w:rsidRPr="006B4DA5" w:rsidRDefault="006B4DA5" w:rsidP="006B4D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6B4DA5">
        <w:rPr>
          <w:rFonts w:ascii="Times New Roman" w:eastAsia="Calibri" w:hAnsi="Times New Roman" w:cs="Times New Roman"/>
          <w:b/>
          <w:sz w:val="28"/>
          <w:szCs w:val="28"/>
          <w:lang w:val="ru-RU"/>
        </w:rPr>
        <w:t>Администрация города Нижнего Новгорода</w:t>
      </w:r>
    </w:p>
    <w:p w14:paraId="228EA7B4" w14:textId="77777777" w:rsidR="006B4DA5" w:rsidRPr="006B4DA5" w:rsidRDefault="006B4DA5" w:rsidP="006B4D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6B4DA5">
        <w:rPr>
          <w:rFonts w:ascii="Times New Roman" w:eastAsia="Calibri" w:hAnsi="Times New Roman" w:cs="Times New Roman"/>
          <w:b/>
          <w:sz w:val="28"/>
          <w:szCs w:val="28"/>
          <w:lang w:val="ru-RU"/>
        </w:rPr>
        <w:t>департамент образования</w:t>
      </w:r>
    </w:p>
    <w:p w14:paraId="55C472EA" w14:textId="77777777" w:rsidR="006B4DA5" w:rsidRPr="006B4DA5" w:rsidRDefault="006B4DA5" w:rsidP="006B4DA5">
      <w:pPr>
        <w:spacing w:after="0" w:line="240" w:lineRule="auto"/>
        <w:ind w:hanging="567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6B4DA5">
        <w:rPr>
          <w:rFonts w:ascii="Times New Roman" w:eastAsia="Calibri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 «Лицей № 40»</w:t>
      </w:r>
    </w:p>
    <w:p w14:paraId="6C7962A2" w14:textId="77777777" w:rsidR="006B4DA5" w:rsidRPr="006B4DA5" w:rsidRDefault="006B4DA5" w:rsidP="006B4DA5">
      <w:pPr>
        <w:spacing w:after="0" w:line="240" w:lineRule="auto"/>
        <w:ind w:right="-464" w:hanging="900"/>
        <w:jc w:val="center"/>
        <w:rPr>
          <w:rFonts w:ascii="Times New Roman" w:eastAsia="Calibri" w:hAnsi="Times New Roman" w:cs="Times New Roman"/>
          <w:kern w:val="16"/>
          <w:sz w:val="18"/>
          <w:szCs w:val="18"/>
          <w:lang w:val="ru-RU"/>
        </w:rPr>
      </w:pPr>
      <w:r w:rsidRPr="006B4DA5">
        <w:rPr>
          <w:rFonts w:ascii="Times New Roman" w:eastAsia="Calibri" w:hAnsi="Times New Roman" w:cs="Times New Roman"/>
          <w:kern w:val="16"/>
          <w:sz w:val="18"/>
          <w:szCs w:val="18"/>
          <w:lang w:val="ru-RU"/>
        </w:rPr>
        <w:t>603006, Россия, г. Нижний Новгород, ул. Варварская д. 15 А, тел.: 433-19-49  факс: 433-21-61,</w:t>
      </w:r>
    </w:p>
    <w:p w14:paraId="07C9C2B6" w14:textId="77777777" w:rsidR="006B4DA5" w:rsidRDefault="006B4DA5" w:rsidP="006B4DA5">
      <w:pPr>
        <w:spacing w:after="0" w:line="240" w:lineRule="auto"/>
        <w:jc w:val="center"/>
        <w:rPr>
          <w:rFonts w:ascii="Times New Roman" w:eastAsia="Calibri" w:hAnsi="Times New Roman" w:cs="Times New Roman"/>
          <w:color w:val="0000FF"/>
          <w:kern w:val="16"/>
          <w:sz w:val="18"/>
          <w:szCs w:val="18"/>
          <w:u w:val="single"/>
        </w:rPr>
      </w:pP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 xml:space="preserve">e-mail: </w:t>
      </w:r>
      <w:r w:rsidRPr="00C54CB5">
        <w:rPr>
          <w:rFonts w:ascii="Times New Roman" w:eastAsia="Calibri" w:hAnsi="Times New Roman" w:cs="Times New Roman"/>
          <w:color w:val="0000FF"/>
          <w:kern w:val="16"/>
          <w:sz w:val="18"/>
          <w:szCs w:val="18"/>
          <w:u w:val="single"/>
        </w:rPr>
        <w:t>l40_nn@mail.52gov.ru</w:t>
      </w: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ab/>
      </w: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ab/>
      </w:r>
      <w:r w:rsidRPr="0027612F">
        <w:rPr>
          <w:rFonts w:ascii="Times New Roman" w:eastAsia="Calibri" w:hAnsi="Times New Roman" w:cs="Times New Roman"/>
          <w:kern w:val="16"/>
          <w:sz w:val="18"/>
          <w:szCs w:val="18"/>
        </w:rPr>
        <w:tab/>
      </w:r>
      <w:hyperlink r:id="rId7" w:history="1">
        <w:r w:rsidRPr="006529A7">
          <w:rPr>
            <w:rStyle w:val="affa"/>
            <w:rFonts w:ascii="Times New Roman" w:eastAsia="Calibri" w:hAnsi="Times New Roman" w:cs="Times New Roman"/>
            <w:kern w:val="16"/>
            <w:sz w:val="18"/>
            <w:szCs w:val="18"/>
          </w:rPr>
          <w:t>https://lyceum40nn.ru/</w:t>
        </w:r>
      </w:hyperlink>
    </w:p>
    <w:p w14:paraId="623F7C48" w14:textId="77777777" w:rsidR="006B4DA5" w:rsidRDefault="006B4DA5" w:rsidP="006B4DA5">
      <w:pPr>
        <w:spacing w:after="0" w:line="240" w:lineRule="auto"/>
        <w:jc w:val="center"/>
        <w:rPr>
          <w:rFonts w:ascii="Times New Roman" w:eastAsia="Calibri" w:hAnsi="Times New Roman" w:cs="Times New Roman"/>
          <w:color w:val="0000FF"/>
          <w:kern w:val="16"/>
          <w:sz w:val="18"/>
          <w:szCs w:val="18"/>
          <w:u w:val="single"/>
        </w:rPr>
      </w:pPr>
    </w:p>
    <w:p w14:paraId="388FD0E4" w14:textId="77777777" w:rsidR="006B4DA5" w:rsidRDefault="006B4DA5" w:rsidP="006B4DA5">
      <w:pPr>
        <w:spacing w:after="0" w:line="240" w:lineRule="auto"/>
        <w:jc w:val="center"/>
        <w:rPr>
          <w:rFonts w:ascii="Times New Roman" w:eastAsia="Calibri" w:hAnsi="Times New Roman" w:cs="Times New Roman"/>
          <w:kern w:val="16"/>
          <w:sz w:val="18"/>
          <w:szCs w:val="18"/>
        </w:rPr>
      </w:pPr>
    </w:p>
    <w:p w14:paraId="004D828A" w14:textId="77777777" w:rsidR="006B4DA5" w:rsidRPr="0027612F" w:rsidRDefault="006B4DA5" w:rsidP="006B4DA5">
      <w:pPr>
        <w:spacing w:after="0" w:line="240" w:lineRule="auto"/>
        <w:jc w:val="center"/>
        <w:rPr>
          <w:rFonts w:ascii="Times New Roman" w:eastAsia="Calibri" w:hAnsi="Times New Roman" w:cs="Times New Roman"/>
          <w:kern w:val="16"/>
          <w:sz w:val="18"/>
          <w:szCs w:val="18"/>
        </w:rPr>
      </w:pPr>
    </w:p>
    <w:tbl>
      <w:tblPr>
        <w:tblStyle w:val="af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6B4DA5" w:rsidRPr="00C54CB5" w14:paraId="7773767D" w14:textId="77777777" w:rsidTr="00B54C39">
        <w:tc>
          <w:tcPr>
            <w:tcW w:w="3379" w:type="dxa"/>
            <w:shd w:val="clear" w:color="auto" w:fill="auto"/>
          </w:tcPr>
          <w:p w14:paraId="38959517" w14:textId="77777777" w:rsidR="006B4DA5" w:rsidRPr="006B4DA5" w:rsidRDefault="006B4DA5" w:rsidP="00B54C3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Принято</w:t>
            </w:r>
          </w:p>
          <w:p w14:paraId="5D856C98" w14:textId="77777777" w:rsidR="006B4DA5" w:rsidRPr="006B4DA5" w:rsidRDefault="006B4DA5" w:rsidP="00B54C3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заседании методического объединения учителей</w:t>
            </w:r>
          </w:p>
          <w:p w14:paraId="62A3F841" w14:textId="77777777" w:rsidR="006B4DA5" w:rsidRPr="006B4DA5" w:rsidRDefault="006B4DA5" w:rsidP="00B54C39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  <w:shd w:val="clear" w:color="auto" w:fill="FFFF0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____________________________</w:t>
            </w:r>
          </w:p>
          <w:p w14:paraId="4777CB2D" w14:textId="77777777" w:rsidR="006B4DA5" w:rsidRPr="006B4DA5" w:rsidRDefault="006B4DA5" w:rsidP="00B54C3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Протокол №___ от «__»____202_г.</w:t>
            </w:r>
          </w:p>
          <w:p w14:paraId="59BA56F6" w14:textId="77777777" w:rsidR="006B4DA5" w:rsidRPr="006B4DA5" w:rsidRDefault="006B4DA5" w:rsidP="00B54C3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Председатель МО:</w:t>
            </w: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________________/______________/</w:t>
            </w:r>
          </w:p>
          <w:p w14:paraId="5CA6FE7F" w14:textId="77777777" w:rsidR="006B4DA5" w:rsidRPr="006B4DA5" w:rsidRDefault="006B4DA5" w:rsidP="00B54C39">
            <w:pPr>
              <w:rPr>
                <w:lang w:val="ru-RU"/>
              </w:rPr>
            </w:pPr>
          </w:p>
        </w:tc>
        <w:tc>
          <w:tcPr>
            <w:tcW w:w="3379" w:type="dxa"/>
          </w:tcPr>
          <w:p w14:paraId="0D7E33E5" w14:textId="77777777" w:rsidR="006B4DA5" w:rsidRPr="006B4DA5" w:rsidRDefault="006B4DA5" w:rsidP="00B54C3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Рассмотрено</w:t>
            </w:r>
          </w:p>
          <w:p w14:paraId="3D997EEE" w14:textId="77777777" w:rsidR="006B4DA5" w:rsidRPr="006B4DA5" w:rsidRDefault="006B4DA5" w:rsidP="00B54C3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заседании научно-методического совета МБОУ «Лицей № 40»</w:t>
            </w:r>
          </w:p>
          <w:p w14:paraId="44A746C7" w14:textId="77777777" w:rsidR="006B4DA5" w:rsidRPr="006B4DA5" w:rsidRDefault="006B4DA5" w:rsidP="00B54C3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05323B9" w14:textId="77777777" w:rsidR="006B4DA5" w:rsidRPr="006B4DA5" w:rsidRDefault="006B4DA5" w:rsidP="00B54C3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Протокол №___ от «__»____202_г.</w:t>
            </w:r>
          </w:p>
          <w:p w14:paraId="708E4B78" w14:textId="77777777" w:rsidR="006B4DA5" w:rsidRPr="006B4DA5" w:rsidRDefault="006B4DA5" w:rsidP="00B54C3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Руководитель НМС:</w:t>
            </w: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________________/______________/</w:t>
            </w:r>
          </w:p>
          <w:p w14:paraId="1DF21D94" w14:textId="77777777" w:rsidR="006B4DA5" w:rsidRPr="006B4DA5" w:rsidRDefault="006B4DA5" w:rsidP="00B54C3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80" w:type="dxa"/>
          </w:tcPr>
          <w:p w14:paraId="6C65684A" w14:textId="77777777" w:rsidR="006B4DA5" w:rsidRPr="006B4DA5" w:rsidRDefault="006B4DA5" w:rsidP="00B54C3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«Утверждено»</w:t>
            </w:r>
          </w:p>
          <w:p w14:paraId="095EE190" w14:textId="77777777" w:rsidR="006B4DA5" w:rsidRPr="006B4DA5" w:rsidRDefault="006B4DA5" w:rsidP="00B54C3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7FFFC66" w14:textId="77777777" w:rsidR="006B4DA5" w:rsidRPr="006B4DA5" w:rsidRDefault="006B4DA5" w:rsidP="00B54C3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Приказ № ____ от «__»____202_г</w:t>
            </w:r>
          </w:p>
          <w:p w14:paraId="5282998A" w14:textId="77777777" w:rsidR="006B4DA5" w:rsidRPr="006B4DA5" w:rsidRDefault="006B4DA5" w:rsidP="00B54C3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Директор </w:t>
            </w:r>
          </w:p>
          <w:p w14:paraId="77491DB8" w14:textId="77777777" w:rsidR="006B4DA5" w:rsidRPr="006B4DA5" w:rsidRDefault="006B4DA5" w:rsidP="00B54C3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B4D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МБОУ «Лицей № 40»</w:t>
            </w:r>
          </w:p>
          <w:p w14:paraId="4B060CD6" w14:textId="77777777" w:rsidR="006B4DA5" w:rsidRPr="006B4DA5" w:rsidRDefault="006B4DA5" w:rsidP="00B54C39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2274449" w14:textId="77777777" w:rsidR="006B4DA5" w:rsidRPr="00C54CB5" w:rsidRDefault="006B4DA5" w:rsidP="00B54C3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 /Н.С. Умнова/</w:t>
            </w:r>
          </w:p>
        </w:tc>
      </w:tr>
    </w:tbl>
    <w:p w14:paraId="23958EAD" w14:textId="77777777" w:rsidR="006B4DA5" w:rsidRDefault="006B4DA5" w:rsidP="006B4DA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B8F40AA" w14:textId="77777777" w:rsidR="006B4DA5" w:rsidRPr="000E675A" w:rsidRDefault="006B4DA5" w:rsidP="006B4DA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1B08DFB" w14:textId="77777777" w:rsidR="006B4DA5" w:rsidRPr="004D3869" w:rsidRDefault="006B4DA5" w:rsidP="006B4D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D3869">
        <w:rPr>
          <w:rFonts w:ascii="Times New Roman" w:hAnsi="Times New Roman" w:cs="Times New Roman"/>
          <w:b/>
          <w:sz w:val="28"/>
          <w:szCs w:val="28"/>
          <w:lang w:val="ru-RU"/>
        </w:rPr>
        <w:t>РАБОЧАЯ ПРОГРАММА</w:t>
      </w:r>
    </w:p>
    <w:p w14:paraId="6D438FF3" w14:textId="77777777" w:rsidR="006B4DA5" w:rsidRPr="004D3869" w:rsidRDefault="006B4DA5" w:rsidP="006B4D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3F65F34" w14:textId="77777777" w:rsidR="006B4DA5" w:rsidRPr="004D3869" w:rsidRDefault="006B4DA5" w:rsidP="006B4DA5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  <w:lang w:val="ru-RU"/>
        </w:rPr>
      </w:pPr>
      <w:r w:rsidRPr="004D3869">
        <w:rPr>
          <w:rFonts w:ascii="Times New Roman" w:hAnsi="Times New Roman" w:cs="Times New Roman"/>
          <w:b/>
          <w:bCs/>
          <w:sz w:val="36"/>
          <w:szCs w:val="36"/>
          <w:lang w:val="ru-RU"/>
        </w:rPr>
        <w:t>по математике</w:t>
      </w:r>
    </w:p>
    <w:p w14:paraId="36D59D1A" w14:textId="108CCAF2" w:rsidR="006B4DA5" w:rsidRPr="006B4DA5" w:rsidRDefault="006B4DA5" w:rsidP="006B4DA5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B4DA5">
        <w:rPr>
          <w:rFonts w:ascii="Times New Roman" w:hAnsi="Times New Roman" w:cs="Times New Roman"/>
          <w:b/>
          <w:bCs/>
          <w:sz w:val="28"/>
          <w:szCs w:val="28"/>
          <w:lang w:val="ru-RU"/>
        </w:rPr>
        <w:t>Уровень обучения, класс/ы</w:t>
      </w:r>
      <w:r w:rsidRPr="006B4DA5">
        <w:rPr>
          <w:rFonts w:ascii="Times New Roman" w:hAnsi="Times New Roman" w:cs="Times New Roman"/>
          <w:sz w:val="28"/>
          <w:szCs w:val="28"/>
          <w:lang w:val="ru-RU"/>
        </w:rPr>
        <w:t xml:space="preserve">:  </w:t>
      </w:r>
      <w:r w:rsidRPr="006B4DA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НОО, базовый уровень, </w:t>
      </w:r>
      <w:r w:rsidR="004D386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2 </w:t>
      </w:r>
      <w:r w:rsidRPr="006B4DA5">
        <w:rPr>
          <w:rFonts w:ascii="Times New Roman" w:hAnsi="Times New Roman" w:cs="Times New Roman"/>
          <w:b/>
          <w:bCs/>
          <w:sz w:val="28"/>
          <w:szCs w:val="28"/>
          <w:lang w:val="ru-RU"/>
        </w:rPr>
        <w:t>класс,</w:t>
      </w:r>
      <w:r w:rsidRPr="006B4D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5136F50E" w14:textId="48037E10" w:rsidR="006B4DA5" w:rsidRPr="006B4DA5" w:rsidRDefault="006B4DA5" w:rsidP="006B4DA5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B4DA5">
        <w:rPr>
          <w:rFonts w:ascii="Times New Roman" w:hAnsi="Times New Roman" w:cs="Times New Roman"/>
          <w:b/>
          <w:bCs/>
          <w:sz w:val="28"/>
          <w:szCs w:val="28"/>
          <w:lang w:val="ru-RU"/>
        </w:rPr>
        <w:t>Количество часов</w:t>
      </w:r>
      <w:r w:rsidRPr="006B4DA5">
        <w:rPr>
          <w:rFonts w:ascii="Times New Roman" w:hAnsi="Times New Roman" w:cs="Times New Roman"/>
          <w:sz w:val="28"/>
          <w:szCs w:val="28"/>
          <w:lang w:val="ru-RU"/>
        </w:rPr>
        <w:t>:1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36 </w:t>
      </w:r>
      <w:r w:rsidRPr="006B4DA5">
        <w:rPr>
          <w:rFonts w:ascii="Times New Roman" w:hAnsi="Times New Roman" w:cs="Times New Roman"/>
          <w:sz w:val="28"/>
          <w:szCs w:val="28"/>
          <w:lang w:val="ru-RU"/>
        </w:rPr>
        <w:t>часов.</w:t>
      </w:r>
    </w:p>
    <w:p w14:paraId="4463F460" w14:textId="77777777" w:rsidR="006B4DA5" w:rsidRPr="006B4DA5" w:rsidRDefault="006B4DA5" w:rsidP="006B4DA5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B4DA5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Программа разработана</w:t>
      </w:r>
      <w:r w:rsidRPr="006B4DA5">
        <w:rPr>
          <w:rFonts w:ascii="Times New Roman" w:hAnsi="Times New Roman" w:cs="Times New Roman"/>
          <w:sz w:val="28"/>
          <w:szCs w:val="28"/>
          <w:lang w:val="ru-RU"/>
        </w:rPr>
        <w:t xml:space="preserve"> с помощью конструктора рабочих программ методическим объединением учителей начальных классов_</w:t>
      </w:r>
    </w:p>
    <w:p w14:paraId="49A2DBFE" w14:textId="77777777" w:rsidR="006B4DA5" w:rsidRPr="00191FD5" w:rsidRDefault="006B4DA5" w:rsidP="006B4D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1FD5">
        <w:rPr>
          <w:rFonts w:ascii="Times New Roman" w:hAnsi="Times New Roman" w:cs="Times New Roman"/>
          <w:b/>
          <w:bCs/>
          <w:sz w:val="28"/>
          <w:szCs w:val="28"/>
        </w:rPr>
        <w:t>Программа разработана на основе</w:t>
      </w:r>
      <w:r w:rsidRPr="00191FD5">
        <w:rPr>
          <w:rFonts w:ascii="Times New Roman" w:hAnsi="Times New Roman" w:cs="Times New Roman"/>
          <w:sz w:val="28"/>
          <w:szCs w:val="28"/>
        </w:rPr>
        <w:t>__</w:t>
      </w:r>
    </w:p>
    <w:p w14:paraId="07DE864E" w14:textId="77777777" w:rsidR="006B4DA5" w:rsidRPr="006B4DA5" w:rsidRDefault="006B4DA5" w:rsidP="00ED61AC">
      <w:pPr>
        <w:pStyle w:val="ae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B4DA5">
        <w:rPr>
          <w:rFonts w:ascii="Times New Roman" w:hAnsi="Times New Roman" w:cs="Times New Roman"/>
          <w:sz w:val="28"/>
          <w:szCs w:val="28"/>
          <w:lang w:val="ru-RU"/>
        </w:rPr>
        <w:t>ФОП НОО</w:t>
      </w:r>
      <w:r w:rsidRPr="006B4DA5">
        <w:rPr>
          <w:lang w:val="ru-RU"/>
        </w:rPr>
        <w:t xml:space="preserve"> </w:t>
      </w:r>
      <w:r w:rsidRPr="006B4DA5">
        <w:rPr>
          <w:rFonts w:ascii="Times New Roman" w:hAnsi="Times New Roman" w:cs="Times New Roman"/>
          <w:sz w:val="28"/>
          <w:szCs w:val="28"/>
          <w:lang w:val="ru-RU"/>
        </w:rPr>
        <w:t>Приказ Министерства просвещения РФ от 16 ноября 2022 г. № 993 “Об утверждении федеральной образовательной программы основного общего образования” от 23 декабря 2022</w:t>
      </w:r>
    </w:p>
    <w:p w14:paraId="7ED30871" w14:textId="77777777" w:rsidR="006B4DA5" w:rsidRPr="006B4DA5" w:rsidRDefault="006B4DA5" w:rsidP="00ED61AC">
      <w:pPr>
        <w:pStyle w:val="ae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B4DA5">
        <w:rPr>
          <w:rFonts w:ascii="Times New Roman" w:hAnsi="Times New Roman" w:cs="Times New Roman"/>
          <w:sz w:val="28"/>
          <w:szCs w:val="28"/>
          <w:lang w:val="ru-RU"/>
        </w:rPr>
        <w:t>__</w:t>
      </w:r>
      <w:r w:rsidRPr="006B4DA5">
        <w:rPr>
          <w:lang w:val="ru-RU"/>
        </w:rPr>
        <w:t xml:space="preserve"> </w:t>
      </w:r>
      <w:r w:rsidRPr="006B4DA5">
        <w:rPr>
          <w:rFonts w:ascii="Times New Roman" w:hAnsi="Times New Roman" w:cs="Times New Roman"/>
          <w:sz w:val="28"/>
          <w:szCs w:val="28"/>
          <w:lang w:val="ru-RU"/>
        </w:rPr>
        <w:t>Федерального государственного образовательного стандарта начального общего образования, утвержден Приказ Министерства просвещения РФ от 31 мая 2021 г. № 286 “Об утверждении федерального государственного образовательного стандарта начального общего образования” от 2 августа 2021года</w:t>
      </w:r>
    </w:p>
    <w:p w14:paraId="00F7DA67" w14:textId="77777777" w:rsidR="006B4DA5" w:rsidRPr="006B4DA5" w:rsidRDefault="006B4DA5" w:rsidP="00ED61AC">
      <w:pPr>
        <w:pStyle w:val="ae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B4DA5">
        <w:rPr>
          <w:rFonts w:ascii="Times New Roman" w:hAnsi="Times New Roman" w:cs="Times New Roman"/>
          <w:sz w:val="28"/>
          <w:szCs w:val="28"/>
          <w:lang w:val="ru-RU"/>
        </w:rPr>
        <w:t xml:space="preserve">основной образовательной программы начального общего образования </w:t>
      </w:r>
    </w:p>
    <w:p w14:paraId="3F8264EE" w14:textId="7E9021BD" w:rsidR="006B4DA5" w:rsidRDefault="006B4DA5" w:rsidP="00ED61AC">
      <w:pPr>
        <w:pStyle w:val="ae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6B4DA5">
        <w:rPr>
          <w:rFonts w:ascii="Times New Roman" w:hAnsi="Times New Roman" w:cs="Times New Roman"/>
          <w:sz w:val="28"/>
          <w:szCs w:val="28"/>
          <w:lang w:val="ru-RU"/>
        </w:rPr>
        <w:t>Математика. Рабочие программы Предметная линия учебников системы «Школа России». 1-4 классы : учеб. пособие для общеобразоват. организаций / [М. И. Моро, С. И. Волкова, С. В. Степанова и др.]. – 2-е изд. перераб. — М. : Просвещение, 2020.</w:t>
      </w:r>
    </w:p>
    <w:p w14:paraId="7A6B3A48" w14:textId="7E939232" w:rsidR="002D2F36" w:rsidRPr="006B4DA5" w:rsidRDefault="002D2F36" w:rsidP="00ED61AC">
      <w:pPr>
        <w:pStyle w:val="ae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2D2F36">
        <w:rPr>
          <w:color w:val="000000"/>
          <w:sz w:val="28"/>
          <w:szCs w:val="28"/>
          <w:shd w:val="clear" w:color="auto" w:fill="FFFFFF"/>
          <w:lang w:val="ru-RU"/>
        </w:rPr>
        <w:t>Программа по финансовой грамотности Ю.Н. Корлюгова. Москва «ВИТА-ПРЕСС», 2014</w:t>
      </w:r>
    </w:p>
    <w:p w14:paraId="0866CB31" w14:textId="77777777" w:rsidR="006B4DA5" w:rsidRPr="006B4DA5" w:rsidRDefault="006B4DA5" w:rsidP="006B4DA5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</w:p>
    <w:p w14:paraId="4E6C3AAA" w14:textId="77777777" w:rsidR="00BB7037" w:rsidRDefault="00BB7037" w:rsidP="006B4DA5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A8DD5BD" w14:textId="5919D0CD" w:rsidR="006B4DA5" w:rsidRPr="006B4DA5" w:rsidRDefault="006B4DA5" w:rsidP="006B4DA5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B4DA5">
        <w:rPr>
          <w:rFonts w:ascii="Times New Roman" w:hAnsi="Times New Roman" w:cs="Times New Roman"/>
          <w:sz w:val="28"/>
          <w:szCs w:val="28"/>
          <w:lang w:val="ru-RU"/>
        </w:rPr>
        <w:t>Нижний Новгород</w:t>
      </w:r>
    </w:p>
    <w:p w14:paraId="5E4DA3AD" w14:textId="77777777" w:rsidR="006B4DA5" w:rsidRPr="006B4DA5" w:rsidRDefault="006B4DA5" w:rsidP="006B4DA5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B4DA5">
        <w:rPr>
          <w:rFonts w:ascii="Times New Roman" w:hAnsi="Times New Roman" w:cs="Times New Roman"/>
          <w:sz w:val="28"/>
          <w:szCs w:val="28"/>
          <w:lang w:val="ru-RU"/>
        </w:rPr>
        <w:t>2023 - 2024_ г.</w:t>
      </w:r>
      <w:bookmarkEnd w:id="0"/>
    </w:p>
    <w:p w14:paraId="4CD7496D" w14:textId="77777777" w:rsidR="006B4DA5" w:rsidRDefault="006B4DA5" w:rsidP="00A26BCC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3107E4A9" w14:textId="7904EBCE" w:rsidR="00411A8A" w:rsidRPr="00A26BCC" w:rsidRDefault="00763C34" w:rsidP="00A26BCC">
      <w:pPr>
        <w:autoSpaceDE w:val="0"/>
        <w:autoSpaceDN w:val="0"/>
        <w:spacing w:after="0" w:line="23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14:paraId="16DBF878" w14:textId="77777777" w:rsidR="00411A8A" w:rsidRPr="00A26BCC" w:rsidRDefault="00763C34" w:rsidP="000F4281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Рабочая программа по предмету «Математика» для обучающихся 2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</w:p>
    <w:p w14:paraId="0FD7DB9A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начальной школе изучение математики имеет особое значение в развитии младшего школьника.</w:t>
      </w:r>
    </w:p>
    <w:p w14:paraId="67106BC6" w14:textId="77777777" w:rsidR="00411A8A" w:rsidRPr="00A26BCC" w:rsidRDefault="00763C34" w:rsidP="000F4281">
      <w:pPr>
        <w:autoSpaceDE w:val="0"/>
        <w:autoSpaceDN w:val="0"/>
        <w:spacing w:after="0" w:line="240" w:lineRule="auto"/>
        <w:ind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Приобретённые им знания, опыт выполнения предметных и универсальных действий на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14:paraId="7C037A0C" w14:textId="77777777" w:rsidR="00411A8A" w:rsidRPr="00A26BCC" w:rsidRDefault="00763C34" w:rsidP="000F4281">
      <w:pPr>
        <w:tabs>
          <w:tab w:val="left" w:pos="180"/>
        </w:tabs>
        <w:autoSpaceDE w:val="0"/>
        <w:autoSpaceDN w:val="0"/>
        <w:spacing w:after="0" w:line="240" w:lineRule="auto"/>
        <w:ind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14:paraId="2C6E0683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14:paraId="13FC95A7" w14:textId="7F7CFD0E" w:rsidR="00411A8A" w:rsidRPr="00A26BCC" w:rsidRDefault="00763C34" w:rsidP="000F4281">
      <w:pPr>
        <w:autoSpaceDE w:val="0"/>
        <w:autoSpaceDN w:val="0"/>
        <w:spacing w:after="0" w:line="240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</w:t>
      </w:r>
      <w:r w:rsidR="006B4DA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«больше-меньше», «равно-неравно», «порядок»), смысла арифметических действий,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зависимостей (работа, движение, продолжительность события). </w:t>
      </w:r>
    </w:p>
    <w:p w14:paraId="5C05D4C6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 различать верные (истинные) и неверные (ложные) утверждения, вести поиск информации (примеров, оснований для упорядочения, вариантов и др.). </w:t>
      </w:r>
    </w:p>
    <w:p w14:paraId="66C0971B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Становление учебно-познавательных мотивов и интереса к изучению математики и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математических терминах и понятиях; прочных  навыков использования математических знаний в повседневной жизни.</w:t>
      </w:r>
    </w:p>
    <w:p w14:paraId="0571C539" w14:textId="77777777" w:rsidR="00411A8A" w:rsidRPr="00A26BCC" w:rsidRDefault="00763C34" w:rsidP="000F4281">
      <w:pPr>
        <w:tabs>
          <w:tab w:val="left" w:pos="180"/>
        </w:tabs>
        <w:autoSpaceDE w:val="0"/>
        <w:autoSpaceDN w:val="0"/>
        <w:spacing w:after="0" w:line="240" w:lineRule="auto"/>
        <w:ind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14:paraId="78A7CA16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понимание математических отношений выступает средством познания закономерностей существования   окружающего мира, фактов, процессов  и  явлений,  происходящих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14:paraId="5800988A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математические представления о числах, величинах, геометрических фигурах являются условием целостного восприятия творений природы и </w:t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человека (памятники архитектуры, сокровища искусства и культуры, объекты природы); </w:t>
      </w:r>
    </w:p>
    <w:p w14:paraId="29E8CB5D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</w:t>
      </w:r>
      <w:r w:rsidR="000F4281" w:rsidRPr="00A26B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предположения).</w:t>
      </w:r>
    </w:p>
    <w:p w14:paraId="62CE7178" w14:textId="77777777" w:rsidR="00411A8A" w:rsidRPr="00A26BCC" w:rsidRDefault="00763C34" w:rsidP="000F4281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и  закономерности  их  расположения  во  времени 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информации, в том числе и графическими (таблица, диаграмма, схема).</w:t>
      </w:r>
    </w:p>
    <w:p w14:paraId="24E3FBC3" w14:textId="77777777" w:rsidR="00411A8A" w:rsidRPr="00A26BCC" w:rsidRDefault="00763C34" w:rsidP="000F4281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14:paraId="593E2248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 изучение математики в 2 классе отводится 4 часа в неделю, всего 136 часов.</w:t>
      </w:r>
    </w:p>
    <w:p w14:paraId="47C6444E" w14:textId="77777777" w:rsidR="00411A8A" w:rsidRPr="00A26BCC" w:rsidRDefault="00411A8A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1C372F0B" w14:textId="77777777" w:rsidR="00411A8A" w:rsidRPr="00A26BCC" w:rsidRDefault="00763C34" w:rsidP="000F428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СОДЕРЖАНИЕ УЧЕБНОГО ПРЕДМЕТА</w:t>
      </w:r>
    </w:p>
    <w:p w14:paraId="0C147026" w14:textId="1FACF7B3" w:rsidR="00411A8A" w:rsidRPr="00A26BCC" w:rsidRDefault="00763C34" w:rsidP="000F4281">
      <w:pPr>
        <w:autoSpaceDE w:val="0"/>
        <w:autoSpaceDN w:val="0"/>
        <w:spacing w:after="0" w:line="240" w:lineRule="auto"/>
        <w:ind w:right="144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Основное содержание обучения в программе представлено разделами: «Числа и величины»,</w:t>
      </w:r>
      <w:r w:rsidR="006B4DA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071F094C" w14:textId="77777777" w:rsidR="00411A8A" w:rsidRPr="00A26BCC" w:rsidRDefault="00763C34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Числа и величины</w:t>
      </w:r>
    </w:p>
    <w:p w14:paraId="4CB45185" w14:textId="77777777" w:rsidR="00411A8A" w:rsidRPr="00A26BCC" w:rsidRDefault="00763C34" w:rsidP="000F4281">
      <w:pPr>
        <w:tabs>
          <w:tab w:val="left" w:pos="180"/>
        </w:tabs>
        <w:autoSpaceDE w:val="0"/>
        <w:autoSpaceDN w:val="0"/>
        <w:spacing w:after="0" w:line="240" w:lineRule="auto"/>
        <w:ind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Числа в пределах 100: чтение, запись, десятичный состав, сравнение Запись равенства, неравенства Увеличение/уменьшение числа на несколько единиц/десятков; разностное сравнение чисел.</w:t>
      </w:r>
    </w:p>
    <w:p w14:paraId="3CA83BE6" w14:textId="77777777" w:rsidR="00411A8A" w:rsidRPr="00A26BCC" w:rsidRDefault="00763C34" w:rsidP="000F4281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Величины: сравнение по массе (единица массы — кило- грамм); измерение длины (единицы длины— метр, дециметр, сантиметр, миллиметр), времени (единицы времени — час, ми- нута) Соотношение между единицами величины (в пределах 100), его применение для решения практических задач</w:t>
      </w:r>
    </w:p>
    <w:p w14:paraId="1D0EC591" w14:textId="77777777" w:rsidR="00411A8A" w:rsidRPr="00A26BCC" w:rsidRDefault="00763C34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Арифметические действия</w:t>
      </w:r>
    </w:p>
    <w:p w14:paraId="5ABE0B70" w14:textId="77777777" w:rsidR="00411A8A" w:rsidRPr="00A26BCC" w:rsidRDefault="00763C34" w:rsidP="000F4281">
      <w:pPr>
        <w:tabs>
          <w:tab w:val="left" w:pos="18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Устное сложение и вычитание чисел в пределах 100 без перехода и с переходом через разряд Письменное сложение и вычитание чисел в пределах 100. Переместительное, сочетательное свойства сложения, их применение для вычислений Взаимосвязь компонентов и результата действия сложения, действия вычитания Проверка результата вычисления (реальность ответа, обратное действие)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Действия умножения и деления чисел в практических и учебных ситуациях Названия компонентов действий умножения, деления.</w:t>
      </w:r>
    </w:p>
    <w:p w14:paraId="47C9B7A1" w14:textId="77777777" w:rsidR="00411A8A" w:rsidRPr="00A26BCC" w:rsidRDefault="00763C34" w:rsidP="000F4281">
      <w:pPr>
        <w:autoSpaceDE w:val="0"/>
        <w:autoSpaceDN w:val="0"/>
        <w:spacing w:after="0" w:line="240" w:lineRule="auto"/>
        <w:ind w:right="432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Табличное умножение в пределах 50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</w:t>
      </w:r>
    </w:p>
    <w:p w14:paraId="20968391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Неизвестный компонент действия сложения, действия вычитания; его нахождение.</w:t>
      </w:r>
    </w:p>
    <w:p w14:paraId="4942109E" w14:textId="77777777" w:rsidR="00411A8A" w:rsidRPr="00A26BCC" w:rsidRDefault="00763C34" w:rsidP="000F4281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Числовое выражение: чтение, запись, вычисление значения Порядок выполнения действий в числовом выражении, содержащем действия сложения и вычитания (со скобками/без скобок) в пределах 100 (не более трех действий); нахождение его значения. Рациональные приемы вычислений: использование переместительного и сочетательного свойства.</w:t>
      </w:r>
    </w:p>
    <w:p w14:paraId="0684470F" w14:textId="77777777" w:rsidR="00411A8A" w:rsidRPr="00A26BCC" w:rsidRDefault="00763C34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Текстовые задачи</w:t>
      </w:r>
    </w:p>
    <w:p w14:paraId="1BA6ACC5" w14:textId="77777777" w:rsidR="00411A8A" w:rsidRPr="00A26BCC" w:rsidRDefault="00763C34" w:rsidP="000F4281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Чтение, представление текста задачи в виде рисунка, схемы или другой модели. 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(сложение, вычитание, умножение, деление). Расчётные задачи на увеличение/ уменьшение величины на несколько единиц/в несколько раз. Фиксация ответа к задаче и его проверка (формулирование, проверка на достоверность, следование плану, соответствие поставленному вопросу).</w:t>
      </w:r>
    </w:p>
    <w:p w14:paraId="643EBC62" w14:textId="77777777" w:rsidR="00411A8A" w:rsidRPr="00A26BCC" w:rsidRDefault="00763C34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Пространственные отношения и геометрические фигуры</w:t>
      </w:r>
    </w:p>
    <w:p w14:paraId="55CDEBFE" w14:textId="77777777" w:rsidR="00411A8A" w:rsidRPr="00A26BCC" w:rsidRDefault="00763C34" w:rsidP="000F4281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Распознавание и изображение геометрических фигур: точка, прямая, прямой угол, ломаная, многоугольник. Построение от 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данного/изображенного прямоугольника (квадрата), запись результата измерения в сантиметрах.</w:t>
      </w:r>
    </w:p>
    <w:p w14:paraId="57E35ACB" w14:textId="77777777" w:rsidR="00411A8A" w:rsidRPr="00A26BCC" w:rsidRDefault="00763C34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Математическая информация</w:t>
      </w:r>
    </w:p>
    <w:p w14:paraId="481F10B0" w14:textId="77777777" w:rsidR="00411A8A" w:rsidRPr="00A26BCC" w:rsidRDefault="00763C34" w:rsidP="000F4281">
      <w:pPr>
        <w:autoSpaceDE w:val="0"/>
        <w:autoSpaceDN w:val="0"/>
        <w:spacing w:after="0" w:line="240" w:lineRule="auto"/>
        <w:ind w:right="144" w:firstLine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Нахождение, формулирование одного-двух общих 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  признаку. Закономерность в ряду чисел, геометрических фигур, объектов</w:t>
      </w:r>
    </w:p>
    <w:p w14:paraId="6ACFFBD6" w14:textId="77777777" w:rsidR="00411A8A" w:rsidRPr="00A26BCC" w:rsidRDefault="000F4281" w:rsidP="000F4281">
      <w:pPr>
        <w:tabs>
          <w:tab w:val="left" w:pos="1020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763C34"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овседневной  жизни. Верные (истинные) и неверные (ложные) утверждения, со- держащие </w:t>
      </w:r>
      <w:r w:rsidR="00763C34"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="00763C34"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количественные, пространственные отношения,  зависимости между числами/величинами </w:t>
      </w:r>
      <w:r w:rsidR="00763C34"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="00763C34"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Конструирование утверждений с использованием слов «каждый», «все». 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 Внесение данных в таблицу, дополнение моделей (схем, изображений) готовыми числовыми данными. Алгоритмы (приёмы, правила) устных и письменных вычислений, измерений и построения геометрических фигур. Правила работы с электронными средствами обучения (электронной формой учебника, компьютерными тренажёрами).</w:t>
      </w:r>
    </w:p>
    <w:p w14:paraId="47FD4105" w14:textId="77777777" w:rsidR="00411A8A" w:rsidRPr="00A26BCC" w:rsidRDefault="00763C34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УНИВЕРСАЛЬНЫЕ УЧЕБНЫЕ ДЕЙСТВИЯ (ПРОПЕДЕВТИЧЕСКИЙ УРОВЕНЬ)</w:t>
      </w:r>
    </w:p>
    <w:p w14:paraId="59B43575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Универсальные познавательные учебные действия:</w:t>
      </w:r>
    </w:p>
    <w:p w14:paraId="71739EC5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наблюдать математические отношения (часть-целое, больше-меньше) в окружающем мире; </w:t>
      </w:r>
    </w:p>
    <w:p w14:paraId="7B9EE087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1296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характеризовать назначение и использовать простейшие измерительные приборы (сантиметровая лента, весы); </w:t>
      </w:r>
    </w:p>
    <w:p w14:paraId="191889B7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сравнивать группы объектов (чисел, величин, геометрических фигур) по самостоятельно выбранному основанию; </w:t>
      </w:r>
    </w:p>
    <w:p w14:paraId="5D67EFE5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—  распределять (классифицировать) объекты (числа,  величины, геометрические фигуры, текстовые задачи в одно действие) на группы; </w:t>
      </w:r>
    </w:p>
    <w:p w14:paraId="776B09CB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обнаруживать модели геометрических фигур в окружающем мире; вести поиск различных решений задачи (расчётной, с геометрическим содержанием); </w:t>
      </w:r>
    </w:p>
    <w:p w14:paraId="60639646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1008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воспроизводить порядок выполнения действий в числовом выражении, содержащем действия  сложения  и  вычитания (со скобками/без скобок); </w:t>
      </w:r>
    </w:p>
    <w:p w14:paraId="6788DA10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устанавливать соответствие между математическим выражением и его текстовым описанием; </w:t>
      </w:r>
    </w:p>
    <w:p w14:paraId="08228177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подбирать примеры, подтверждающие суждение, вывод, ответ.</w:t>
      </w:r>
    </w:p>
    <w:p w14:paraId="2ECD6A0E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Работа с информацией:</w:t>
      </w:r>
    </w:p>
    <w:p w14:paraId="196A5AED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извлекать и использовать информацию, представленную в текстовой, графической (рисунок, схема, таблица) форме, заполнять таблицы; </w:t>
      </w:r>
    </w:p>
    <w:p w14:paraId="202F06A6" w14:textId="77777777" w:rsidR="00411A8A" w:rsidRPr="00A26BCC" w:rsidRDefault="00763C34" w:rsidP="000F428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устанавливать логику перебора вариантов для решения простейших комбинаторных задач; </w:t>
      </w:r>
    </w:p>
    <w:p w14:paraId="471ECBE5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дополнять модели (схемы, изображения) готовыми числовыми данными.</w:t>
      </w:r>
    </w:p>
    <w:p w14:paraId="0380F5E0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Универсальные коммуникативные учебные действия:</w:t>
      </w:r>
    </w:p>
    <w:p w14:paraId="05653226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комментировать ход вычислений; объяснять выбор величины, соответствующей ситуации измерения; </w:t>
      </w:r>
    </w:p>
    <w:p w14:paraId="16418FE2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составлять текстовую задачу с заданным отношением (готовым решением) по образцу; </w:t>
      </w:r>
    </w:p>
    <w:p w14:paraId="6C398DCB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использовать математические знаки и терминологию для описания сюжетной ситуации; </w:t>
      </w:r>
    </w:p>
    <w:p w14:paraId="77018387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конструирования утверждений, выводов относительно данных объектов, отношения; </w:t>
      </w:r>
    </w:p>
    <w:p w14:paraId="101FC9B5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называть числа, величины, геометрические фигуры, обладающие заданным свойством; </w:t>
      </w:r>
    </w:p>
    <w:p w14:paraId="2E89DB61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записывать, читать число, числовое выражение; </w:t>
      </w:r>
    </w:p>
    <w:p w14:paraId="76F2B557" w14:textId="35B8C7CA" w:rsidR="00411A8A" w:rsidRPr="00A26BCC" w:rsidRDefault="00763C34" w:rsidP="006B4DA5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приводить примеры, иллюстрирующие смысл арифметического действия; </w:t>
      </w:r>
    </w:p>
    <w:p w14:paraId="5823C93C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конструировать утверждения с использованием слов «каждый», «все».</w:t>
      </w:r>
    </w:p>
    <w:p w14:paraId="6FEBDBBC" w14:textId="77777777" w:rsidR="00411A8A" w:rsidRPr="00A26BCC" w:rsidRDefault="00763C34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Универсальные регулятивные учебные действия:</w:t>
      </w:r>
    </w:p>
    <w:p w14:paraId="4659AC70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 w:right="1296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следовать установленному правилу, по которому составлен ряд чисел, величин, геометрических фигур; </w:t>
      </w:r>
    </w:p>
    <w:p w14:paraId="79392950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 w:right="1296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организовывать, участвовать, контролировать ход и результат парной работы с математическим материалом; </w:t>
      </w:r>
    </w:p>
    <w:p w14:paraId="20F2E018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проверять правильность вычисления с помощью другого приёма выполнения действия, обратного действия; </w:t>
      </w:r>
    </w:p>
    <w:p w14:paraId="208BC047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находить с помощью учителя причину возникшей ошибки и трудности.</w:t>
      </w:r>
    </w:p>
    <w:p w14:paraId="2C5C292E" w14:textId="77777777" w:rsidR="00411A8A" w:rsidRPr="00A26BCC" w:rsidRDefault="00763C34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Совместная деятельность:</w:t>
      </w:r>
    </w:p>
    <w:p w14:paraId="66A484D4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принимать правила совместной деятельности при работе в парах, группах, составленных учителем или самостоятельно; </w:t>
      </w:r>
    </w:p>
    <w:p w14:paraId="50889EEB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 </w:t>
      </w:r>
    </w:p>
    <w:p w14:paraId="24457869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часов; </w:t>
      </w:r>
    </w:p>
    <w:p w14:paraId="18292239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выполнять прикидку и оценку результата действий, измерений); </w:t>
      </w:r>
    </w:p>
    <w:p w14:paraId="7D12A285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совместно с учителем оценивать результаты выполнения общей работы.</w:t>
      </w:r>
    </w:p>
    <w:p w14:paraId="2BCED1B0" w14:textId="77777777" w:rsidR="00411A8A" w:rsidRPr="00A26BCC" w:rsidRDefault="00411A8A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6EAA08CC" w14:textId="77777777" w:rsidR="006B4DA5" w:rsidRDefault="006B4DA5" w:rsidP="000F428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50891448" w14:textId="77777777" w:rsidR="006B4DA5" w:rsidRDefault="006B4DA5" w:rsidP="000F428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384F2880" w14:textId="0C205C7E" w:rsidR="00411A8A" w:rsidRPr="00A26BCC" w:rsidRDefault="00763C34" w:rsidP="000F428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ПЛАНИРУЕМЫЕ ОБРАЗОВАТЕЛЬНЫЕ РЕЗУЛЬТАТЫ</w:t>
      </w:r>
    </w:p>
    <w:p w14:paraId="4FD18EFD" w14:textId="77777777" w:rsidR="00411A8A" w:rsidRPr="00A26BCC" w:rsidRDefault="00763C34" w:rsidP="000F4281">
      <w:pPr>
        <w:tabs>
          <w:tab w:val="left" w:pos="180"/>
        </w:tabs>
        <w:autoSpaceDE w:val="0"/>
        <w:autoSpaceDN w:val="0"/>
        <w:spacing w:after="0" w:line="240" w:lineRule="auto"/>
        <w:ind w:right="1152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Изучение математики в 2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35676D9B" w14:textId="77777777" w:rsidR="00411A8A" w:rsidRPr="00A26BCC" w:rsidRDefault="00763C34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14:paraId="5BE4AA26" w14:textId="77777777" w:rsidR="00411A8A" w:rsidRPr="00A26BCC" w:rsidRDefault="00763C34" w:rsidP="000F4281">
      <w:pPr>
        <w:tabs>
          <w:tab w:val="left" w:pos="180"/>
        </w:tabs>
        <w:autoSpaceDE w:val="0"/>
        <w:autoSpaceDN w:val="0"/>
        <w:spacing w:after="0" w:line="240" w:lineRule="auto"/>
        <w:ind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14:paraId="6E6061A6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осознавать необходимость изучения математики для адаптации к жизненным ситуациям, для развития общей культуры человека; </w:t>
      </w:r>
    </w:p>
    <w:p w14:paraId="028F0216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развития способности мыслить, рассуждать, выдвигать предположения и доказывать или опровергать их; </w:t>
      </w:r>
    </w:p>
    <w:p w14:paraId="434FC54F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66512DD5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осваивать навыки организации безопасного поведения в информационной среде; </w:t>
      </w:r>
    </w:p>
    <w:p w14:paraId="535835D2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14:paraId="7A159346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14:paraId="28BFEA67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14:paraId="65904290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оценивать свои успехи в изучении математики, намечать пути устранения трудностей; </w:t>
      </w:r>
    </w:p>
    <w:p w14:paraId="6A5683A6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14:paraId="14056261" w14:textId="77777777" w:rsidR="00411A8A" w:rsidRPr="00A26BCC" w:rsidRDefault="00763C34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14:paraId="2D9BEC5F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 концу обучения у обучающегося формируются следующие универсальные учебные действия.</w:t>
      </w:r>
    </w:p>
    <w:p w14:paraId="51C7B6C7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Универсальные  познавательные учебные действия:</w:t>
      </w:r>
    </w:p>
    <w:p w14:paraId="75BBC7F5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1)  Базовые логические действия:</w:t>
      </w:r>
    </w:p>
    <w:p w14:paraId="3FF2EFC6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1008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устанавливать связи и зависимости между математическими объектами (часть-целое; причина-следствие; протяжённость); </w:t>
      </w:r>
    </w:p>
    <w:p w14:paraId="65E55CD0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применять базовые логические универсальные действия: сравнение, анализ, классификация (группировка), обобщение;</w:t>
      </w:r>
    </w:p>
    <w:p w14:paraId="2B268842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приобретать практические графические и измерительные навыки для успешного решения учебных и житейских задач;</w:t>
      </w:r>
    </w:p>
    <w:p w14:paraId="004606A6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1979CA66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2)  Базовые исследовательские действия:</w:t>
      </w:r>
    </w:p>
    <w:p w14:paraId="70567874" w14:textId="77777777" w:rsidR="00411A8A" w:rsidRPr="00A26BCC" w:rsidRDefault="00411A8A" w:rsidP="000F42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  <w:sectPr w:rsidR="00411A8A" w:rsidRPr="00A26BCC">
          <w:pgSz w:w="11900" w:h="16840"/>
          <w:pgMar w:top="298" w:right="650" w:bottom="372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4057FAB3" w14:textId="77777777" w:rsidR="00411A8A" w:rsidRPr="00A26BCC" w:rsidRDefault="00411A8A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A397B20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проявлять способность ориентироваться в учебном материале разных разделов курса математики; </w:t>
      </w:r>
    </w:p>
    <w:p w14:paraId="5A3522C9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 w:right="144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понимать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14:paraId="438460A5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применять изученные методы познания (измерение, моделирование, перебор вариантов)</w:t>
      </w:r>
    </w:p>
    <w:p w14:paraId="487C7BCC" w14:textId="77777777" w:rsidR="00411A8A" w:rsidRPr="00A26BCC" w:rsidRDefault="00763C34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3)  Работа с информацией:</w:t>
      </w:r>
    </w:p>
    <w:p w14:paraId="6AA6237D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находить и использовать для решения учебных задач текстовую, графическую информацию в разных источниках информационной среды; </w:t>
      </w:r>
    </w:p>
    <w:p w14:paraId="02AC5F36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читать, интерпретировать графически представленную информацию (схему, таблицу, диаграмму, другую модель); </w:t>
      </w:r>
    </w:p>
    <w:p w14:paraId="29CD4434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 w:right="432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14:paraId="42BE5177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принимать правила, безопасно использовать предлагаемые электронные средства и источники информации.</w:t>
      </w:r>
    </w:p>
    <w:p w14:paraId="1A481328" w14:textId="77777777" w:rsidR="00411A8A" w:rsidRPr="00A26BCC" w:rsidRDefault="00763C34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Универсальные коммуникативные учебные действия:</w:t>
      </w:r>
    </w:p>
    <w:p w14:paraId="5A139F99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конструировать утверждения, проверять их истинность;</w:t>
      </w:r>
    </w:p>
    <w:p w14:paraId="3DDEA805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строить логическое рассуждение;</w:t>
      </w:r>
    </w:p>
    <w:p w14:paraId="21E08FD3" w14:textId="77777777" w:rsidR="00411A8A" w:rsidRPr="00A26BCC" w:rsidRDefault="00763C34" w:rsidP="000F428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использовать текст задания для объяснения способа и хода решения математической задачи;</w:t>
      </w:r>
    </w:p>
    <w:p w14:paraId="3EFA5A7C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формулировать ответ;</w:t>
      </w:r>
    </w:p>
    <w:p w14:paraId="256E0FCE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комментировать процесс вычисления, построения, решения; объяснять полученный ответ с использованием изученной терминологии;</w:t>
      </w:r>
    </w:p>
    <w:p w14:paraId="0A6113A0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493AA708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6A26C9CD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ориентироваться в алгоритмах: воспроизводить, дополнять, исправлять деформированные;</w:t>
      </w:r>
    </w:p>
    <w:p w14:paraId="6D18ACE3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 w:right="144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составлять по аналогии; . самостоятельно составлять тексты заданий, аналогичные типовым изученным.</w:t>
      </w:r>
    </w:p>
    <w:p w14:paraId="66AD847D" w14:textId="77777777" w:rsidR="00411A8A" w:rsidRPr="00A26BCC" w:rsidRDefault="00763C34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Универсальные регулятивные учебные действия:</w:t>
      </w:r>
    </w:p>
    <w:p w14:paraId="29C08B59" w14:textId="77777777" w:rsidR="00411A8A" w:rsidRPr="00A26BCC" w:rsidRDefault="00763C34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1)  Самоорганизация:</w:t>
      </w:r>
    </w:p>
    <w:p w14:paraId="5AAEAA4D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планировать этапы предстоящей работы, определять последовательность учебных действий; </w:t>
      </w:r>
    </w:p>
    <w:p w14:paraId="79C8250F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 w:right="864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выполнять правила безопасного использования электронных средств, предлагаемых в процессе обучения.</w:t>
      </w:r>
    </w:p>
    <w:p w14:paraId="0E42AF88" w14:textId="77777777" w:rsidR="00411A8A" w:rsidRPr="00A26BCC" w:rsidRDefault="00763C34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2)  Самоконтроль:</w:t>
      </w:r>
    </w:p>
    <w:p w14:paraId="2F54AA48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4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осуществлять контроль процесса и результата своей деятельности, объективно оценивать их; </w:t>
      </w:r>
    </w:p>
    <w:p w14:paraId="5E1556A2" w14:textId="77777777" w:rsidR="00411A8A" w:rsidRPr="00A26BCC" w:rsidRDefault="00411A8A" w:rsidP="000F42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  <w:sectPr w:rsidR="00411A8A" w:rsidRPr="00A26BCC">
          <w:pgSz w:w="11900" w:h="16840"/>
          <w:pgMar w:top="352" w:right="722" w:bottom="302" w:left="846" w:header="720" w:footer="720" w:gutter="0"/>
          <w:cols w:space="720" w:equalWidth="0">
            <w:col w:w="10332" w:space="0"/>
          </w:cols>
          <w:docGrid w:linePitch="360"/>
        </w:sectPr>
      </w:pPr>
    </w:p>
    <w:p w14:paraId="73A973D1" w14:textId="77777777" w:rsidR="00411A8A" w:rsidRPr="00A26BCC" w:rsidRDefault="00411A8A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46CD1981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выбирать и при необходимости корректировать способы действий; </w:t>
      </w:r>
    </w:p>
    <w:p w14:paraId="45583803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находить ошибки в своей работе, устанавливать их причины, вести поиск путей преодоления ошибок.</w:t>
      </w:r>
    </w:p>
    <w:p w14:paraId="6469B63C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3)  Самооценка:</w:t>
      </w:r>
    </w:p>
    <w:p w14:paraId="46811242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14:paraId="60A64E7C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оценивать рациональность своих действий, давать им качественную характеристику.</w:t>
      </w:r>
    </w:p>
    <w:p w14:paraId="671DC316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Совместная деятельность:</w:t>
      </w:r>
    </w:p>
    <w:p w14:paraId="7BD20D3D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7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контрпримеров); </w:t>
      </w:r>
    </w:p>
    <w:p w14:paraId="4452CCBA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согласовывать  мнения в ходе поиска доказательств, выбора рационального способа, анализа информации;</w:t>
      </w:r>
    </w:p>
    <w:p w14:paraId="3784E73E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288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00A8100A" w14:textId="77777777" w:rsidR="00411A8A" w:rsidRPr="00A26BCC" w:rsidRDefault="00763C34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14:paraId="4A7C134B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 концу обучения во 2классе  обучающийся научится:</w:t>
      </w:r>
    </w:p>
    <w:p w14:paraId="14FCFEEA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читать, записывать, сравнивать, упорядочивать числа в пределах 100; </w:t>
      </w:r>
    </w:p>
    <w:p w14:paraId="48CC0DB5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находить число большее/меньшее данного числа на заданное число (в пределах 100); большее данного числа в заданное число раз (в пределах 20); </w:t>
      </w:r>
    </w:p>
    <w:p w14:paraId="5736A328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576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устанавливать и соблюдать порядок при вычислении значения числового выражения (со скобками/без скобок), содержащего действия сложения и вычитания в пределах 100; </w:t>
      </w:r>
    </w:p>
    <w:p w14:paraId="661E1D88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288" w:right="864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выполнять арифметические действия: сложение и вычитание, в пределах 100 устно и письменно; умножение и деление в пределах 50 с использованием таблицы умножения; </w:t>
      </w:r>
    </w:p>
    <w:p w14:paraId="2C5FC8BE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называть и различать компоненты действий умножения (множители, произведение); деления (делимое, делитель, частное); </w:t>
      </w:r>
    </w:p>
    <w:p w14:paraId="71A4EECC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находить неизвестный компонент сложения, вычитания; использовать при выполнении практических заданий единицы величин длины (сантиметр, дециметр, метр), массы (килограмм), времени (минута, час); стоимости (рубль, копейка); преобразовывать одни единицы данных величин  в другие; </w:t>
      </w:r>
    </w:p>
    <w:p w14:paraId="5F69F6C7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определять с помощью измерительных инструментов длину; определять время с помощью часов; выполнять прикидку и оценку результата измерений; сравнивать величины длины, массы, времени, стоимости, устанавливая между ними соотношение «больше/меньше на»; </w:t>
      </w:r>
    </w:p>
    <w:p w14:paraId="7F2D1511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решать текстовые задачи в одно-два действия: представлять задачу (краткая запись, рисунок, таблица или другая модель); </w:t>
      </w:r>
    </w:p>
    <w:p w14:paraId="7F8E3923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 w:right="1296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планировать ход решения текстовой задачи в два действия, оформлять его в виде арифметического действия/действий, записывать ответ; </w:t>
      </w:r>
    </w:p>
    <w:p w14:paraId="0E32FF9C" w14:textId="77777777" w:rsidR="00411A8A" w:rsidRPr="00A26BCC" w:rsidRDefault="00763C34" w:rsidP="000F4281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различать и называть геометрические фигуры: прямой угол; ломаную, многоугольник; </w:t>
      </w:r>
    </w:p>
    <w:p w14:paraId="5584BBF1" w14:textId="77777777" w:rsidR="00411A8A" w:rsidRPr="00A26BCC" w:rsidRDefault="00411A8A" w:rsidP="000F42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  <w:sectPr w:rsidR="00411A8A" w:rsidRPr="00A26BCC">
          <w:pgSz w:w="11900" w:h="16840"/>
          <w:pgMar w:top="364" w:right="760" w:bottom="312" w:left="666" w:header="720" w:footer="720" w:gutter="0"/>
          <w:cols w:space="720" w:equalWidth="0">
            <w:col w:w="10474" w:space="0"/>
          </w:cols>
          <w:docGrid w:linePitch="360"/>
        </w:sectPr>
      </w:pPr>
    </w:p>
    <w:p w14:paraId="602AF633" w14:textId="77777777" w:rsidR="00411A8A" w:rsidRPr="00A26BCC" w:rsidRDefault="00411A8A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6B33E0B6" w14:textId="77777777" w:rsidR="00411A8A" w:rsidRPr="00A26BCC" w:rsidRDefault="00763C34" w:rsidP="000F4281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выделять среди четырехугольников прямоугольники, квадраты;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 бумаге в клетку изображать ломаную, многоугольник; чертить прямой угол,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прямоугольник с заданными длинами сторон;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использовать для выполнения построений линейку, угольник;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выполнять измерение длин реальных объектов с помощью линейки; находить длину ломаной, состоящей из двух-трёх звеньев, периметр прямоугольника (квадрата);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распознавать верные (истинные) и неверные (ложные) утверждения со словами «все»,«каждый»;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проводить одно-двухшаговые логические рассуждения и делать выводы;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находить общий признак группы математических объектов (чисел, величин, геометрических фигур);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находить закономерность в ряду объектов (чисел, геометрических фигур);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представлять информацию в заданной форме: дополнять текст задачи числами, заполнять строку/столбец таблицы, указывать числовые данные на рисунке (изображении геометрических фигур);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сравнивать группы объектов (находить общее, различное);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обнаруживать модели геометрических фигур в окружающем мире; подбирать примеры, подтверждающие суждение, ответ;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—  составлять (дополнять) текстовую задачу; </w:t>
      </w:r>
      <w:r w:rsidRPr="00A26BCC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A26B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—  проверять правильность вычислений.</w:t>
      </w:r>
    </w:p>
    <w:p w14:paraId="6AD75644" w14:textId="77777777" w:rsidR="00411A8A" w:rsidRDefault="00411A8A">
      <w:pPr>
        <w:rPr>
          <w:lang w:val="ru-RU"/>
        </w:rPr>
      </w:pPr>
    </w:p>
    <w:p w14:paraId="788BCFCA" w14:textId="77777777" w:rsidR="009A552B" w:rsidRDefault="009A552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A552B">
        <w:rPr>
          <w:rFonts w:ascii="Times New Roman" w:hAnsi="Times New Roman" w:cs="Times New Roman"/>
          <w:b/>
          <w:bCs/>
          <w:sz w:val="28"/>
          <w:szCs w:val="28"/>
          <w:lang w:val="ru-RU"/>
        </w:rPr>
        <w:t>В МБОУ «Лицей № 40» курс математики интегрирован с курсом Финансовой грамотности</w:t>
      </w:r>
    </w:p>
    <w:p w14:paraId="6C31BE13" w14:textId="77777777" w:rsidR="009A552B" w:rsidRPr="009A552B" w:rsidRDefault="009A552B" w:rsidP="009A552B">
      <w:pPr>
        <w:spacing w:after="0" w:line="259" w:lineRule="auto"/>
        <w:ind w:left="1606"/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</w:pPr>
      <w:r w:rsidRPr="009A552B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  <w:t>Второй год обучения</w:t>
      </w:r>
    </w:p>
    <w:p w14:paraId="4B55DCB5" w14:textId="77777777" w:rsidR="009A552B" w:rsidRPr="009A552B" w:rsidRDefault="009A552B" w:rsidP="009A552B">
      <w:pPr>
        <w:spacing w:after="0" w:line="259" w:lineRule="auto"/>
        <w:ind w:left="1606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</w:p>
    <w:p w14:paraId="3800E4B2" w14:textId="77777777" w:rsidR="009A552B" w:rsidRPr="009A552B" w:rsidRDefault="009A552B" w:rsidP="00ED61AC">
      <w:pPr>
        <w:numPr>
          <w:ilvl w:val="0"/>
          <w:numId w:val="9"/>
        </w:numPr>
        <w:spacing w:after="0" w:line="259" w:lineRule="auto"/>
        <w:jc w:val="left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A552B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Тема 1. Знакомство с Бурундуком и компанией </w:t>
      </w:r>
      <w:r w:rsidRPr="009A552B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(2 часа): Знакомство с лесными героями – Бурундуком и его компанией. Вспомним понятие «экономика»;</w:t>
      </w:r>
    </w:p>
    <w:p w14:paraId="15524B72" w14:textId="77777777" w:rsidR="009A552B" w:rsidRPr="009A552B" w:rsidRDefault="009A552B" w:rsidP="00ED61AC">
      <w:pPr>
        <w:numPr>
          <w:ilvl w:val="0"/>
          <w:numId w:val="9"/>
        </w:numPr>
        <w:spacing w:after="0" w:line="259" w:lineRule="auto"/>
        <w:jc w:val="left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A552B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Тема 2. Потребности </w:t>
      </w:r>
      <w:r w:rsidRPr="009A552B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(1 час): Потребности человека. Значение труда в удовлетворении потребностей. Труд и удовлетворение потребностей;</w:t>
      </w:r>
    </w:p>
    <w:p w14:paraId="11251288" w14:textId="77777777" w:rsidR="009A552B" w:rsidRPr="009A552B" w:rsidRDefault="009A552B" w:rsidP="00ED61AC">
      <w:pPr>
        <w:numPr>
          <w:ilvl w:val="0"/>
          <w:numId w:val="9"/>
        </w:numPr>
        <w:spacing w:after="0" w:line="259" w:lineRule="auto"/>
        <w:jc w:val="left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A552B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Тема 3. Торговля </w:t>
      </w:r>
      <w:r w:rsidRPr="009A552B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(12 часов): Когда и где возникла торговля. Зачем</w:t>
      </w:r>
    </w:p>
    <w:p w14:paraId="5644B522" w14:textId="77777777" w:rsidR="009A552B" w:rsidRPr="009A552B" w:rsidRDefault="009A552B" w:rsidP="009A552B">
      <w:pPr>
        <w:spacing w:after="0" w:line="259" w:lineRule="auto"/>
        <w:ind w:left="1606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A552B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современному человеку</w:t>
      </w:r>
      <w:r w:rsidRPr="009A552B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ab/>
        <w:t>нужна торговля. Как и где производятся товары. Какие бывают товары. Почему одни товары стоят дороже, а другие дешевле.</w:t>
      </w:r>
    </w:p>
    <w:p w14:paraId="24E5CF5E" w14:textId="77777777" w:rsidR="009A552B" w:rsidRPr="009A552B" w:rsidRDefault="009A552B" w:rsidP="00ED61AC">
      <w:pPr>
        <w:numPr>
          <w:ilvl w:val="0"/>
          <w:numId w:val="9"/>
        </w:numPr>
        <w:spacing w:after="0" w:line="259" w:lineRule="auto"/>
        <w:jc w:val="left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A552B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Тема 4. Графики </w:t>
      </w:r>
      <w:r w:rsidRPr="009A552B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(3 часа): Что такое «график». Какие бываю графики. Графики</w:t>
      </w:r>
    </w:p>
    <w:p w14:paraId="1F50FFD9" w14:textId="77777777" w:rsidR="009A552B" w:rsidRPr="009A552B" w:rsidRDefault="009A552B" w:rsidP="009A552B">
      <w:pPr>
        <w:spacing w:after="0" w:line="259" w:lineRule="auto"/>
        <w:ind w:left="1606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A552B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«доходов» и «расходов»;</w:t>
      </w:r>
    </w:p>
    <w:p w14:paraId="0173F23D" w14:textId="77777777" w:rsidR="009A552B" w:rsidRPr="009A552B" w:rsidRDefault="009A552B" w:rsidP="00ED61AC">
      <w:pPr>
        <w:numPr>
          <w:ilvl w:val="0"/>
          <w:numId w:val="9"/>
        </w:numPr>
        <w:spacing w:after="0" w:line="259" w:lineRule="auto"/>
        <w:jc w:val="left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A552B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Тема 5. Деньги </w:t>
      </w:r>
      <w:r w:rsidRPr="009A552B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(4 часа): История денег. Деньги бумажные и металлические. Деньги России и мира. Почему каждый народ имеет свои деньги. Что изображено на деньгах. Защита денег</w:t>
      </w:r>
      <w:r w:rsidRPr="009A552B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ab/>
        <w:t>от подделки;</w:t>
      </w:r>
    </w:p>
    <w:p w14:paraId="5820CFCC" w14:textId="77777777" w:rsidR="009A552B" w:rsidRPr="009A552B" w:rsidRDefault="009A552B" w:rsidP="00ED61AC">
      <w:pPr>
        <w:numPr>
          <w:ilvl w:val="0"/>
          <w:numId w:val="9"/>
        </w:numPr>
        <w:spacing w:after="0" w:line="259" w:lineRule="auto"/>
        <w:jc w:val="left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A552B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Тема 6. Занимательная экономика </w:t>
      </w:r>
      <w:r w:rsidRPr="009A552B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(5 часов): Занимательная экономика. Экономические ребусы и кроссворды от Бурундука и компании. Экономика и </w:t>
      </w:r>
      <w:r w:rsidRPr="009A552B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lastRenderedPageBreak/>
        <w:t>русский язык. Экономика и окружающий мир. Взаимодействие экономики с другими науками;</w:t>
      </w:r>
    </w:p>
    <w:p w14:paraId="7DD0A371" w14:textId="77777777" w:rsidR="009A552B" w:rsidRPr="009A552B" w:rsidRDefault="009A552B" w:rsidP="00ED61AC">
      <w:pPr>
        <w:numPr>
          <w:ilvl w:val="0"/>
          <w:numId w:val="9"/>
        </w:numPr>
        <w:spacing w:after="0" w:line="259" w:lineRule="auto"/>
        <w:jc w:val="left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A552B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Тема 7. Экономические задачи </w:t>
      </w:r>
      <w:r w:rsidRPr="009A552B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(4 часа): Решаем задачи с экономическим содержанием;</w:t>
      </w:r>
    </w:p>
    <w:p w14:paraId="481B25A7" w14:textId="77777777" w:rsidR="009A552B" w:rsidRPr="009A552B" w:rsidRDefault="009A552B" w:rsidP="00ED61AC">
      <w:pPr>
        <w:numPr>
          <w:ilvl w:val="0"/>
          <w:numId w:val="9"/>
        </w:numPr>
        <w:spacing w:after="0" w:line="259" w:lineRule="auto"/>
        <w:jc w:val="left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A552B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Тема 8. Аренда </w:t>
      </w:r>
      <w:r w:rsidRPr="009A552B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(1 час): Аренда. Что такое «аренда». История аренды;</w:t>
      </w:r>
    </w:p>
    <w:p w14:paraId="54805E65" w14:textId="77777777" w:rsidR="009A552B" w:rsidRPr="009A552B" w:rsidRDefault="009A552B" w:rsidP="00ED61AC">
      <w:pPr>
        <w:numPr>
          <w:ilvl w:val="0"/>
          <w:numId w:val="9"/>
        </w:numPr>
        <w:spacing w:after="0" w:line="259" w:lineRule="auto"/>
        <w:jc w:val="left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A552B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Тема 9. Банки. Вклады </w:t>
      </w:r>
      <w:r w:rsidRPr="009A552B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(2 часа): Банки. Для чего нужны банки. Зачем люди вкладывают</w:t>
      </w:r>
      <w:r w:rsidRPr="009A552B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ab/>
        <w:t>деньги в банк. Крупные банки России</w:t>
      </w:r>
    </w:p>
    <w:p w14:paraId="5BB223A7" w14:textId="77777777" w:rsidR="009A552B" w:rsidRPr="009A552B" w:rsidRDefault="009A552B" w:rsidP="009A552B">
      <w:pPr>
        <w:spacing w:after="0" w:line="259" w:lineRule="auto"/>
        <w:ind w:left="1606"/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</w:pPr>
      <w:r w:rsidRPr="009A552B">
        <w:rPr>
          <w:rFonts w:ascii="Times New Roman" w:eastAsia="Times New Roman" w:hAnsi="Times New Roman" w:cs="Times New Roman"/>
          <w:b/>
          <w:bCs/>
          <w:color w:val="000000"/>
          <w:sz w:val="28"/>
          <w:lang w:val="ru-RU" w:eastAsia="ru-RU"/>
        </w:rPr>
        <w:t>Результаты 2-го года обучения:</w:t>
      </w:r>
    </w:p>
    <w:p w14:paraId="5C0EAB23" w14:textId="77777777" w:rsidR="009A552B" w:rsidRPr="009A552B" w:rsidRDefault="009A552B" w:rsidP="009A552B">
      <w:pPr>
        <w:spacing w:after="0" w:line="259" w:lineRule="auto"/>
        <w:ind w:left="1606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  <w:r w:rsidRPr="009A552B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 xml:space="preserve">К концу 2-го года обучения школьники </w:t>
      </w:r>
      <w:r w:rsidRPr="009A552B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должны </w:t>
      </w:r>
      <w:r w:rsidRPr="009A552B">
        <w:rPr>
          <w:rFonts w:ascii="Times New Roman" w:eastAsia="Times New Roman" w:hAnsi="Times New Roman" w:cs="Times New Roman"/>
          <w:i/>
          <w:color w:val="000000"/>
          <w:sz w:val="28"/>
          <w:lang w:val="ru-RU" w:eastAsia="ru-RU"/>
        </w:rPr>
        <w:t>знать</w:t>
      </w:r>
      <w:r w:rsidRPr="009A552B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:</w:t>
      </w:r>
    </w:p>
    <w:p w14:paraId="39C84604" w14:textId="77777777" w:rsidR="009A552B" w:rsidRPr="009A552B" w:rsidRDefault="009A552B" w:rsidP="009A552B">
      <w:pPr>
        <w:spacing w:after="0" w:line="259" w:lineRule="auto"/>
        <w:ind w:left="1606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A552B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- </w:t>
      </w:r>
      <w:r w:rsidRPr="009A552B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выделять физиологические и духовные потребности;</w:t>
      </w:r>
    </w:p>
    <w:p w14:paraId="5332DB4C" w14:textId="77777777" w:rsidR="009A552B" w:rsidRPr="009A552B" w:rsidRDefault="009A552B" w:rsidP="00ED61AC">
      <w:pPr>
        <w:numPr>
          <w:ilvl w:val="0"/>
          <w:numId w:val="8"/>
        </w:num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A552B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виды торговли; из чего складывается выручка, виды цен;</w:t>
      </w:r>
    </w:p>
    <w:p w14:paraId="6113D643" w14:textId="77777777" w:rsidR="009A552B" w:rsidRPr="009A552B" w:rsidRDefault="009A552B" w:rsidP="00ED61AC">
      <w:pPr>
        <w:numPr>
          <w:ilvl w:val="0"/>
          <w:numId w:val="8"/>
        </w:num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A552B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что такое себестоимость; из чего складывается себестоимость; затраты и издержки;</w:t>
      </w:r>
    </w:p>
    <w:p w14:paraId="510FB882" w14:textId="77777777" w:rsidR="009A552B" w:rsidRPr="009A552B" w:rsidRDefault="009A552B" w:rsidP="00ED61AC">
      <w:pPr>
        <w:numPr>
          <w:ilvl w:val="0"/>
          <w:numId w:val="8"/>
        </w:num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A552B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что такое сделки и посредники; доля посредника;</w:t>
      </w:r>
    </w:p>
    <w:p w14:paraId="632629D8" w14:textId="77777777" w:rsidR="009A552B" w:rsidRPr="009A552B" w:rsidRDefault="009A552B" w:rsidP="00ED61AC">
      <w:pPr>
        <w:numPr>
          <w:ilvl w:val="0"/>
          <w:numId w:val="8"/>
        </w:num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A552B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для чего нужен график; виды графиков;</w:t>
      </w:r>
    </w:p>
    <w:p w14:paraId="4A201C69" w14:textId="77777777" w:rsidR="009A552B" w:rsidRPr="009A552B" w:rsidRDefault="009A552B" w:rsidP="00ED61AC">
      <w:pPr>
        <w:numPr>
          <w:ilvl w:val="0"/>
          <w:numId w:val="8"/>
        </w:num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A552B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что такое аренда; виды аренды;</w:t>
      </w:r>
    </w:p>
    <w:p w14:paraId="4CEEB2EC" w14:textId="77777777" w:rsidR="009A552B" w:rsidRPr="009A552B" w:rsidRDefault="009A552B" w:rsidP="00ED61AC">
      <w:pPr>
        <w:numPr>
          <w:ilvl w:val="0"/>
          <w:numId w:val="8"/>
        </w:num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A552B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крупные банки страны; функции банков; виды вкладов.</w:t>
      </w:r>
    </w:p>
    <w:p w14:paraId="7C52EC36" w14:textId="77777777" w:rsidR="009A552B" w:rsidRPr="009A552B" w:rsidRDefault="009A552B" w:rsidP="009A552B">
      <w:pPr>
        <w:spacing w:after="0" w:line="259" w:lineRule="auto"/>
        <w:ind w:left="1606"/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</w:pPr>
      <w:r w:rsidRPr="009A552B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 xml:space="preserve">Должны </w:t>
      </w:r>
      <w:r w:rsidRPr="009A552B">
        <w:rPr>
          <w:rFonts w:ascii="Times New Roman" w:eastAsia="Times New Roman" w:hAnsi="Times New Roman" w:cs="Times New Roman"/>
          <w:i/>
          <w:color w:val="000000"/>
          <w:sz w:val="28"/>
          <w:lang w:val="ru-RU" w:eastAsia="ru-RU"/>
        </w:rPr>
        <w:t>уметь</w:t>
      </w:r>
      <w:r w:rsidRPr="009A552B">
        <w:rPr>
          <w:rFonts w:ascii="Times New Roman" w:eastAsia="Times New Roman" w:hAnsi="Times New Roman" w:cs="Times New Roman"/>
          <w:b/>
          <w:color w:val="000000"/>
          <w:sz w:val="28"/>
          <w:lang w:val="ru-RU" w:eastAsia="ru-RU"/>
        </w:rPr>
        <w:t>:</w:t>
      </w:r>
    </w:p>
    <w:p w14:paraId="143CC3B7" w14:textId="77777777" w:rsidR="009A552B" w:rsidRPr="009A552B" w:rsidRDefault="009A552B" w:rsidP="00ED61AC">
      <w:pPr>
        <w:numPr>
          <w:ilvl w:val="0"/>
          <w:numId w:val="8"/>
        </w:num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A552B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определять по формулам, чему равен доход и прибыль;</w:t>
      </w:r>
    </w:p>
    <w:p w14:paraId="7A2CECC3" w14:textId="77777777" w:rsidR="009A552B" w:rsidRPr="009A552B" w:rsidRDefault="009A552B" w:rsidP="00ED61AC">
      <w:pPr>
        <w:numPr>
          <w:ilvl w:val="0"/>
          <w:numId w:val="8"/>
        </w:num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A552B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чертить элементарные графики доходов и расходов;</w:t>
      </w:r>
    </w:p>
    <w:p w14:paraId="2883F844" w14:textId="77777777" w:rsidR="009A552B" w:rsidRPr="009A552B" w:rsidRDefault="009A552B" w:rsidP="00ED61AC">
      <w:pPr>
        <w:numPr>
          <w:ilvl w:val="0"/>
          <w:numId w:val="8"/>
        </w:num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A552B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отличать настоящие деньги от фальшивых;</w:t>
      </w:r>
    </w:p>
    <w:p w14:paraId="69D81341" w14:textId="77777777" w:rsidR="009A552B" w:rsidRPr="009A552B" w:rsidRDefault="009A552B" w:rsidP="00ED61AC">
      <w:pPr>
        <w:numPr>
          <w:ilvl w:val="0"/>
          <w:numId w:val="8"/>
        </w:numPr>
        <w:spacing w:after="0" w:line="259" w:lineRule="auto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  <w:r w:rsidRPr="009A552B"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  <w:t>решать простейшие экономические задачи.</w:t>
      </w:r>
    </w:p>
    <w:p w14:paraId="40408C52" w14:textId="26AF71FE" w:rsidR="009A552B" w:rsidRPr="009A552B" w:rsidRDefault="009A552B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  <w:sectPr w:rsidR="009A552B" w:rsidRPr="009A552B">
          <w:pgSz w:w="11900" w:h="16840"/>
          <w:pgMar w:top="352" w:right="752" w:bottom="1440" w:left="1086" w:header="720" w:footer="720" w:gutter="0"/>
          <w:cols w:space="720" w:equalWidth="0">
            <w:col w:w="10062" w:space="0"/>
          </w:cols>
          <w:docGrid w:linePitch="360"/>
        </w:sectPr>
      </w:pPr>
    </w:p>
    <w:p w14:paraId="0753F657" w14:textId="77777777" w:rsidR="00411A8A" w:rsidRPr="00763C34" w:rsidRDefault="00411A8A" w:rsidP="007079A5">
      <w:pPr>
        <w:autoSpaceDE w:val="0"/>
        <w:autoSpaceDN w:val="0"/>
        <w:spacing w:after="64" w:line="220" w:lineRule="exact"/>
        <w:jc w:val="center"/>
        <w:rPr>
          <w:lang w:val="ru-RU"/>
        </w:rPr>
      </w:pPr>
    </w:p>
    <w:p w14:paraId="3B1E2532" w14:textId="77777777" w:rsidR="00411A8A" w:rsidRDefault="00763C34" w:rsidP="007079A5">
      <w:pPr>
        <w:autoSpaceDE w:val="0"/>
        <w:autoSpaceDN w:val="0"/>
        <w:spacing w:after="666" w:line="233" w:lineRule="auto"/>
        <w:jc w:val="center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>ТЕМАТИЧЕСКОЕ ПЛАНИРОВАНИЕ</w:t>
      </w:r>
    </w:p>
    <w:tbl>
      <w:tblPr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560"/>
        <w:gridCol w:w="7043"/>
        <w:gridCol w:w="24"/>
        <w:gridCol w:w="882"/>
        <w:gridCol w:w="29"/>
        <w:gridCol w:w="1105"/>
        <w:gridCol w:w="981"/>
        <w:gridCol w:w="11"/>
        <w:gridCol w:w="1702"/>
        <w:gridCol w:w="39"/>
        <w:gridCol w:w="1663"/>
      </w:tblGrid>
      <w:tr w:rsidR="00A26BCC" w:rsidRPr="00513A79" w14:paraId="1F51BBD1" w14:textId="77777777" w:rsidTr="00B54C39">
        <w:trPr>
          <w:trHeight w:hRule="exact" w:val="347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85D4D8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right="144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>№</w:t>
            </w:r>
            <w:r w:rsidRPr="00513A79">
              <w:rPr>
                <w:rFonts w:ascii="Times New Roman" w:hAnsi="Times New Roman" w:cs="Times New Roman"/>
                <w:szCs w:val="24"/>
              </w:rPr>
              <w:br/>
            </w: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>п/п</w:t>
            </w:r>
          </w:p>
        </w:tc>
        <w:tc>
          <w:tcPr>
            <w:tcW w:w="70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F43289A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303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797663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>Количество часов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18A528F6" w14:textId="77920A56" w:rsidR="00A26BCC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Дата</w:t>
            </w:r>
          </w:p>
          <w:p w14:paraId="5DBFD0B7" w14:textId="15813399" w:rsidR="00A26BCC" w:rsidRPr="00A26BCC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</w:pP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BF70A8" w14:textId="44F74932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 xml:space="preserve">Электронные </w:t>
            </w:r>
            <w:r w:rsidRPr="00513A79">
              <w:rPr>
                <w:rFonts w:ascii="Times New Roman" w:hAnsi="Times New Roman" w:cs="Times New Roman"/>
                <w:szCs w:val="24"/>
              </w:rPr>
              <w:br/>
            </w: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 xml:space="preserve">(цифровые) </w:t>
            </w:r>
            <w:r w:rsidRPr="00513A79">
              <w:rPr>
                <w:rFonts w:ascii="Times New Roman" w:hAnsi="Times New Roman" w:cs="Times New Roman"/>
                <w:szCs w:val="24"/>
              </w:rPr>
              <w:br/>
            </w: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>образовательные ресурсы</w:t>
            </w:r>
          </w:p>
        </w:tc>
      </w:tr>
      <w:tr w:rsidR="00A26BCC" w:rsidRPr="00513A79" w14:paraId="2A3BF3D9" w14:textId="77777777" w:rsidTr="00B54C39">
        <w:trPr>
          <w:trHeight w:hRule="exact" w:val="782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D9F1227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43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</w:tcPr>
          <w:p w14:paraId="7A8811BF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1DB35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B75DA42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>контрольные работы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3430504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>практические работы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5B45F997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14:paraId="6D247225" w14:textId="22B6D63F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6BCC" w:rsidRPr="00513A79" w14:paraId="4AB7BE73" w14:textId="77777777" w:rsidTr="00B54C39">
        <w:trPr>
          <w:trHeight w:hRule="exact" w:val="349"/>
        </w:trPr>
        <w:tc>
          <w:tcPr>
            <w:tcW w:w="8603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9068FCA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Раздел 1.</w:t>
            </w: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 xml:space="preserve"> Числа</w:t>
            </w:r>
          </w:p>
        </w:tc>
        <w:tc>
          <w:tcPr>
            <w:tcW w:w="906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C72EEB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35FD4D9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E755CD4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792AFF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76FC3F" w14:textId="2684F35E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6BCC" w:rsidRPr="00A26BCC" w14:paraId="4BB7BF78" w14:textId="77777777" w:rsidTr="00B54C39">
        <w:trPr>
          <w:trHeight w:hRule="exact" w:val="90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2192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1.1.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F5B725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Числа в пределах 100: чтение, запись, десятичный состав, сравнение.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23E3B89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87EDEFE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63DA997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B5A5402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9FCE3C" w14:textId="24736E47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school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-</w:t>
            </w:r>
            <w:r w:rsidRPr="00A26BCC">
              <w:rPr>
                <w:rFonts w:ascii="Times New Roman" w:hAnsi="Times New Roman" w:cs="Times New Roman"/>
                <w:szCs w:val="24"/>
              </w:rPr>
              <w:br/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collection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A26BCC" w14:paraId="73A97C79" w14:textId="77777777" w:rsidTr="00B54C39">
        <w:trPr>
          <w:trHeight w:hRule="exact" w:val="99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39391B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1.2.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50AAD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Запись равенства, неравенства. Увеличение/уменьшение числа на несколько единиц/десятков; разностное сравнение чисел.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B6880B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8DDF98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C79CA5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3633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D111EC" w14:textId="5355D619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 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A26BCC" w14:paraId="424D87D7" w14:textId="77777777" w:rsidTr="00B54C39">
        <w:trPr>
          <w:trHeight w:hRule="exact" w:val="91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1923D2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1.3.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7FFE7E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>Чётные и нечётные числа.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52DB0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A95850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ADB474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FDE3D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F0933D" w14:textId="6001D832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school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-</w:t>
            </w:r>
            <w:r w:rsidRPr="00A26BCC">
              <w:rPr>
                <w:rFonts w:ascii="Times New Roman" w:hAnsi="Times New Roman" w:cs="Times New Roman"/>
                <w:szCs w:val="24"/>
              </w:rPr>
              <w:br/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collection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A26BCC" w14:paraId="03ED8FA7" w14:textId="77777777" w:rsidTr="00B54C39">
        <w:trPr>
          <w:trHeight w:hRule="exact" w:val="53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612689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1.4.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103109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Представление числа в  виде суммы разрядных слагаемых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35E2E3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4DF649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EDFD80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131E2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22ED12" w14:textId="5E8DAF76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A26BCC" w14:paraId="3435C9AA" w14:textId="77777777" w:rsidTr="00B54C39">
        <w:trPr>
          <w:trHeight w:hRule="exact" w:val="91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ACB16A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1.5.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1F0EBE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Работа с математической терминологией (однозначное, двузначное, чётное-нечётное число; число и  цифра; компоненты арифметического действия, их название)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8563B2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54E60E1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AE780F1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7BAD5EC5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4A51EC" w14:textId="69339A25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513A79" w14:paraId="0D129CE0" w14:textId="77777777" w:rsidTr="00B54C39">
        <w:trPr>
          <w:trHeight w:hRule="exact" w:val="349"/>
        </w:trPr>
        <w:tc>
          <w:tcPr>
            <w:tcW w:w="8603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E864D3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Итого по разделу</w:t>
            </w:r>
          </w:p>
        </w:tc>
        <w:tc>
          <w:tcPr>
            <w:tcW w:w="906" w:type="dxa"/>
            <w:gridSpan w:val="2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14CCAE9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A1132A0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CFDFC4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49799A0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C85285" w14:textId="4519A9E5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6BCC" w:rsidRPr="00513A79" w14:paraId="18C3243E" w14:textId="77777777" w:rsidTr="00B54C39">
        <w:trPr>
          <w:trHeight w:hRule="exact" w:val="347"/>
        </w:trPr>
        <w:tc>
          <w:tcPr>
            <w:tcW w:w="8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E18E7B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Раздел 2.</w:t>
            </w: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 xml:space="preserve"> Величины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7DFCA5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8522360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240720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7577D2A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3203A9" w14:textId="46ED4406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6BCC" w:rsidRPr="00A26BCC" w14:paraId="2ADDDC2A" w14:textId="77777777" w:rsidTr="00B54C39">
        <w:trPr>
          <w:trHeight w:hRule="exact" w:val="114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521AB2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2.1.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D6CCAC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Работа с величинами: сравнение по массе (единица массы — килограмм); измерение длины (единицы длины —метр, дециметр, сантиметр, миллиметр), времени (единицы времени  — час, минута).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C76AA30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6BED20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749781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FCC75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E4F027" w14:textId="126965B7" w:rsidR="00A26BCC" w:rsidRPr="00A26BCC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school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-</w:t>
            </w:r>
            <w:r w:rsidRPr="00A26BCC">
              <w:rPr>
                <w:rFonts w:ascii="Times New Roman" w:hAnsi="Times New Roman" w:cs="Times New Roman"/>
                <w:szCs w:val="24"/>
              </w:rPr>
              <w:br/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collection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A26BCC" w14:paraId="4B1BA591" w14:textId="77777777" w:rsidTr="00B54C39">
        <w:trPr>
          <w:trHeight w:hRule="exact" w:val="70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54027D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2.2.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F036F9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Соотношения между единицами величины (в  пределах 100), решение практических задач.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79C5D2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A7018C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F34628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EACF4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D72E65" w14:textId="0C03A070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513A79" w14:paraId="61B8CEBC" w14:textId="77777777" w:rsidTr="00B54C39">
        <w:trPr>
          <w:trHeight w:hRule="exact" w:val="53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AB9373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2.3.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449293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>Измерение величин.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B7C52E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43CE4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70E619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AD35C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381CE1" w14:textId="53ADABF6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https://resh.edu.ru/ https://infourok.ru/</w:t>
            </w:r>
          </w:p>
        </w:tc>
      </w:tr>
      <w:tr w:rsidR="00A26BCC" w:rsidRPr="00A26BCC" w14:paraId="06EA6625" w14:textId="77777777" w:rsidTr="00B54C39">
        <w:trPr>
          <w:trHeight w:hRule="exact" w:val="53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DFEAD3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2.4.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406309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Сравнение и упорядочение однородных величин.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244DED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6CE481B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2B0E078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3A59DF1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A018F6" w14:textId="5C7B5CD7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513A79" w14:paraId="28CD21CF" w14:textId="77777777" w:rsidTr="00B54C39">
        <w:trPr>
          <w:trHeight w:hRule="exact" w:val="349"/>
        </w:trPr>
        <w:tc>
          <w:tcPr>
            <w:tcW w:w="8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95D4592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Итого по разделу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A42F1B8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53FE71A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6F91A051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14:paraId="01C0B933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14:paraId="40C03564" w14:textId="03A8E75E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6BCC" w:rsidRPr="00513A79" w14:paraId="5D86D160" w14:textId="77777777" w:rsidTr="00B54C39">
        <w:trPr>
          <w:trHeight w:hRule="exact" w:val="347"/>
        </w:trPr>
        <w:tc>
          <w:tcPr>
            <w:tcW w:w="8603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096CBED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lastRenderedPageBreak/>
              <w:t>Раздел 3.</w:t>
            </w: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 xml:space="preserve"> Арифметические действия</w:t>
            </w:r>
          </w:p>
        </w:tc>
        <w:tc>
          <w:tcPr>
            <w:tcW w:w="906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1A391D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D0DC43B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42DFC34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5A3B9D5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311888" w14:textId="598D87E8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6BCC" w:rsidRPr="00A26BCC" w14:paraId="59E55853" w14:textId="77777777" w:rsidTr="00B54C39">
        <w:trPr>
          <w:trHeight w:hRule="exact" w:val="69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1B4404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3.1.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0D15C2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Устное сложение и вычитание чисел в пределах 100 без перехода и с переходом через разряд.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08982E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2FB59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D31489F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9EF22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BBB396" w14:textId="151CF61A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9E51C3" w14:paraId="2678E386" w14:textId="77777777" w:rsidTr="00B54C39">
        <w:trPr>
          <w:trHeight w:hRule="exact" w:val="95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7A46B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3.2.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F796CC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 w:right="7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Письменное сложение и  вычитание чисел в пределах 100. Переместительное, сочетательное свойства сложения, их применение для вычислений.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60F26B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40B255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066151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CA38C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D00C68" w14:textId="64F79ADB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9E51C3" w14:paraId="0DE0ED3B" w14:textId="77777777" w:rsidTr="00B54C39">
        <w:trPr>
          <w:trHeight w:hRule="exact" w:val="102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BD5B55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3.3.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658294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 xml:space="preserve">Взаимосвязь компонентов и результата действия сложения, действия вычитания. </w:t>
            </w: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>Проверка результата вычисления (реальность ответа, обратное действие).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4F322C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4483A0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7A4919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85AFE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5311DD" w14:textId="3C1AD91F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DE05C4" w14:paraId="75E14BA5" w14:textId="77777777" w:rsidTr="00A26BCC">
        <w:trPr>
          <w:trHeight w:hRule="exact" w:val="96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F9AEC7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A26BCC">
              <w:rPr>
                <w:rFonts w:ascii="Times New Roman" w:hAnsi="Times New Roman" w:cs="Times New Roman"/>
                <w:szCs w:val="24"/>
              </w:rPr>
              <w:tab/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3.4.</w:t>
            </w:r>
          </w:p>
        </w:tc>
        <w:tc>
          <w:tcPr>
            <w:tcW w:w="7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B2CEEE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Действия умножения и  деления чисел. Взаимосвязь сложения и умножения. Иллюстрация умножения с помощью предметной модели сюжетной ситуации.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B96D29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4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9DB51C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9D560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39A659" w14:textId="7497AF3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AF807E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/</w:t>
            </w:r>
          </w:p>
        </w:tc>
      </w:tr>
      <w:tr w:rsidR="00A26BCC" w:rsidRPr="00DE05C4" w14:paraId="396A1D4B" w14:textId="77777777" w:rsidTr="00A26BCC">
        <w:trPr>
          <w:trHeight w:hRule="exact" w:val="63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1FEC08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3.5.</w:t>
            </w:r>
          </w:p>
        </w:tc>
        <w:tc>
          <w:tcPr>
            <w:tcW w:w="7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AEC8BE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Названия компонентов действий умножения, деления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58190F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C62DD8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C948799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D95F55" w14:textId="31EBC294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2B0BA2" w14:textId="77777777" w:rsidR="00A26BCC" w:rsidRPr="009E51C3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/</w:t>
            </w:r>
          </w:p>
        </w:tc>
      </w:tr>
      <w:tr w:rsidR="00A26BCC" w:rsidRPr="00DE05C4" w14:paraId="1EF6C863" w14:textId="77777777" w:rsidTr="00A26BCC">
        <w:trPr>
          <w:trHeight w:hRule="exact" w:val="633"/>
        </w:trPr>
        <w:tc>
          <w:tcPr>
            <w:tcW w:w="15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F29F1D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3.6.</w:t>
            </w:r>
          </w:p>
        </w:tc>
        <w:tc>
          <w:tcPr>
            <w:tcW w:w="7067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EDF59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Табличное умножение в  пределах 50. Табличные случаи умножения, деления при вычислениях и решении задач.</w:t>
            </w:r>
          </w:p>
        </w:tc>
        <w:tc>
          <w:tcPr>
            <w:tcW w:w="911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5B1B91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17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3D7965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3D5D4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52" w:type="dxa"/>
            <w:gridSpan w:val="3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66EADC" w14:textId="2922DEA3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6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4CEB97" w14:textId="77777777" w:rsidR="00A26BCC" w:rsidRPr="009E51C3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/</w:t>
            </w:r>
          </w:p>
        </w:tc>
      </w:tr>
      <w:tr w:rsidR="00A26BCC" w:rsidRPr="00DE05C4" w14:paraId="3E7D7C61" w14:textId="77777777" w:rsidTr="00A26BCC">
        <w:trPr>
          <w:trHeight w:hRule="exact" w:val="63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725135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3.7.</w:t>
            </w:r>
          </w:p>
        </w:tc>
        <w:tc>
          <w:tcPr>
            <w:tcW w:w="7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A256E3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Умножение на 1, на 0 (по  правилу).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EC2D64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961085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AC8C2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04AB31" w14:textId="28EEEBDA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28276E" w14:textId="77777777" w:rsidR="00A26BCC" w:rsidRPr="009E51C3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/</w:t>
            </w:r>
          </w:p>
        </w:tc>
      </w:tr>
      <w:tr w:rsidR="00A26BCC" w:rsidRPr="00DE05C4" w14:paraId="22442EA9" w14:textId="77777777" w:rsidTr="00A26BCC">
        <w:trPr>
          <w:trHeight w:hRule="exact" w:val="63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197D4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3.8.</w:t>
            </w:r>
          </w:p>
        </w:tc>
        <w:tc>
          <w:tcPr>
            <w:tcW w:w="7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E7DB78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>Переместительное свойство умножения.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DB59F1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165A1A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4ACE4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8B7255" w14:textId="1454AE05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AE0D62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/</w:t>
            </w:r>
          </w:p>
        </w:tc>
      </w:tr>
      <w:tr w:rsidR="00A26BCC" w:rsidRPr="00DE05C4" w14:paraId="11A695DF" w14:textId="77777777" w:rsidTr="00A26BCC">
        <w:trPr>
          <w:trHeight w:hRule="exact" w:val="63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BEDCDE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3.9.</w:t>
            </w:r>
          </w:p>
        </w:tc>
        <w:tc>
          <w:tcPr>
            <w:tcW w:w="7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2BF17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Взаимосвязь компонентов и результата действия умножения, действия деления.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DB1A4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8BEA89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2B284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B17464" w14:textId="3B896DB6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CB0C61" w14:textId="77777777" w:rsidR="00A26BCC" w:rsidRPr="009E51C3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/</w:t>
            </w:r>
          </w:p>
        </w:tc>
      </w:tr>
      <w:tr w:rsidR="00A26BCC" w:rsidRPr="00DE05C4" w14:paraId="3BE78257" w14:textId="77777777" w:rsidTr="00A26BCC">
        <w:trPr>
          <w:trHeight w:hRule="exact" w:val="63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D03B11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3.10.</w:t>
            </w:r>
          </w:p>
        </w:tc>
        <w:tc>
          <w:tcPr>
            <w:tcW w:w="7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76D7B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Неизвестный компонент действия сложения, действия вычитания; его  нахождение.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3E4778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48A514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813A4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F1CBFB" w14:textId="73C72BCC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2B1C40" w14:textId="77777777" w:rsidR="00A26BCC" w:rsidRPr="009E51C3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/</w:t>
            </w:r>
          </w:p>
        </w:tc>
      </w:tr>
      <w:tr w:rsidR="00A26BCC" w:rsidRPr="00DE05C4" w14:paraId="4B0E03BF" w14:textId="77777777" w:rsidTr="00A26BCC">
        <w:trPr>
          <w:trHeight w:hRule="exact" w:val="124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801B32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3.11.</w:t>
            </w:r>
          </w:p>
        </w:tc>
        <w:tc>
          <w:tcPr>
            <w:tcW w:w="7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A033F7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Числовое выражение: чтение, запись, вычисление значения. Порядок выполнения действий в  числовом выражении, содержащем действия сложения и вычитания (со  скобками/без скобок) в  пределах 100 (не более трёх действий); нахождение его значения.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F66CA9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B378BE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85267DB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2BF9B4" w14:textId="74464F05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17185B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/</w:t>
            </w:r>
          </w:p>
        </w:tc>
      </w:tr>
      <w:tr w:rsidR="00A26BCC" w:rsidRPr="00DE05C4" w14:paraId="27E4AB5D" w14:textId="77777777" w:rsidTr="00A26BCC">
        <w:trPr>
          <w:trHeight w:hRule="exact" w:val="633"/>
        </w:trPr>
        <w:tc>
          <w:tcPr>
            <w:tcW w:w="15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B28210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3.12</w:t>
            </w:r>
          </w:p>
        </w:tc>
        <w:tc>
          <w:tcPr>
            <w:tcW w:w="7067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34A231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Вычитание суммы из  числа, числа из суммы.</w:t>
            </w:r>
          </w:p>
        </w:tc>
        <w:tc>
          <w:tcPr>
            <w:tcW w:w="911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EE760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3F22D9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8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0AAD5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52" w:type="dxa"/>
            <w:gridSpan w:val="3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289190" w14:textId="1C670BE9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6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64F3AA" w14:textId="77777777" w:rsidR="00A26BCC" w:rsidRPr="009E51C3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/</w:t>
            </w:r>
          </w:p>
        </w:tc>
      </w:tr>
      <w:tr w:rsidR="00A26BCC" w:rsidRPr="00DE05C4" w14:paraId="529EA68A" w14:textId="77777777" w:rsidTr="00A26BCC">
        <w:trPr>
          <w:trHeight w:hRule="exact" w:val="63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8EDC57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3.13.</w:t>
            </w:r>
          </w:p>
        </w:tc>
        <w:tc>
          <w:tcPr>
            <w:tcW w:w="7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A7A902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Вычисление суммы, разности удобным способом.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0B7C6E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FB16579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E067F34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38EA0CE" w14:textId="23E68845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BBF478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/</w:t>
            </w:r>
          </w:p>
        </w:tc>
      </w:tr>
      <w:tr w:rsidR="00A26BCC" w:rsidRPr="00513A79" w14:paraId="41D433FA" w14:textId="77777777" w:rsidTr="00A26BCC">
        <w:trPr>
          <w:trHeight w:hRule="exact" w:val="406"/>
        </w:trPr>
        <w:tc>
          <w:tcPr>
            <w:tcW w:w="8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B67DB38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Итого по разделу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A51BA13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58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C5C56BA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4A60288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D77DFA8" w14:textId="3A4ADA50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CC11D0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6BCC" w:rsidRPr="00513A79" w14:paraId="5EB6679F" w14:textId="77777777" w:rsidTr="00A26BCC">
        <w:trPr>
          <w:trHeight w:hRule="exact" w:val="406"/>
        </w:trPr>
        <w:tc>
          <w:tcPr>
            <w:tcW w:w="8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4DAC861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Раздел 4.</w:t>
            </w: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 xml:space="preserve"> Текстовые задачи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45DA73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DA43E0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ABBEC89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26A9089" w14:textId="4FBC0295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37BF64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6BCC" w:rsidRPr="00DE05C4" w14:paraId="1812AF6B" w14:textId="77777777" w:rsidTr="00A26BCC">
        <w:trPr>
          <w:trHeight w:hRule="exact" w:val="63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B22830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lastRenderedPageBreak/>
              <w:t>4.1.</w:t>
            </w:r>
          </w:p>
        </w:tc>
        <w:tc>
          <w:tcPr>
            <w:tcW w:w="7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BBC82B8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Чтение, представление текста задачи в виде рисунка, схемы или другой модели.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9EF990C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7CF30C9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E6F0200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8F572E" w14:textId="166E3EE1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10301D" w14:textId="77777777" w:rsidR="00A26BCC" w:rsidRPr="009E51C3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/</w:t>
            </w:r>
          </w:p>
        </w:tc>
      </w:tr>
      <w:tr w:rsidR="00A26BCC" w:rsidRPr="00DE05C4" w14:paraId="45696786" w14:textId="77777777" w:rsidTr="00A26BCC">
        <w:trPr>
          <w:trHeight w:hRule="exact" w:val="9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E04F0D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4.2.</w:t>
            </w:r>
          </w:p>
        </w:tc>
        <w:tc>
          <w:tcPr>
            <w:tcW w:w="7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455B85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 xml:space="preserve">План решения задачи в  два действия, выбор соответствующих плану арифметических действий. </w:t>
            </w: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>Запись решения и ответа задачи.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D4E731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B60F9A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B3391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8167C1" w14:textId="23AC7FAF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7624A9" w14:textId="77777777" w:rsidR="00A26BCC" w:rsidRPr="009E51C3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/</w:t>
            </w:r>
          </w:p>
        </w:tc>
      </w:tr>
      <w:tr w:rsidR="00A26BCC" w:rsidRPr="00DE05C4" w14:paraId="6EC51964" w14:textId="77777777" w:rsidTr="00A26BCC">
        <w:trPr>
          <w:trHeight w:hRule="exact" w:val="96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B54A88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4.3.</w:t>
            </w:r>
          </w:p>
        </w:tc>
        <w:tc>
          <w:tcPr>
            <w:tcW w:w="7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F92EDC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Решение текстовых задач на применение смысла арифметического действия (сложение, вычитание, умножение, деление).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874D50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ADFA63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0D041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6B84CC" w14:textId="61E61718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D28855" w14:textId="77777777" w:rsidR="00A26BCC" w:rsidRPr="009E51C3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9E51C3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/</w:t>
            </w:r>
          </w:p>
        </w:tc>
      </w:tr>
      <w:tr w:rsidR="00A26BCC" w:rsidRPr="00DE05C4" w14:paraId="22449FF3" w14:textId="77777777" w:rsidTr="00A26BCC">
        <w:trPr>
          <w:trHeight w:hRule="exact" w:val="6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6BFC8E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4.4.</w:t>
            </w:r>
          </w:p>
        </w:tc>
        <w:tc>
          <w:tcPr>
            <w:tcW w:w="7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C4845D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Расчётные задачи на увеличение/ уменьшение величины на  несколько единиц/ в  несколько раз.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16C723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E2845F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06938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FD17B1" w14:textId="471233F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82996B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/</w:t>
            </w:r>
          </w:p>
        </w:tc>
      </w:tr>
      <w:tr w:rsidR="00A26BCC" w:rsidRPr="00DE05C4" w14:paraId="42AD353F" w14:textId="77777777" w:rsidTr="00A26BCC">
        <w:trPr>
          <w:trHeight w:hRule="exact" w:val="110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B8ED57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4.5.</w:t>
            </w:r>
          </w:p>
        </w:tc>
        <w:tc>
          <w:tcPr>
            <w:tcW w:w="7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76080E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вопросу).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1FFF0B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F880982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3BEF2BB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0E1A920" w14:textId="2DB13EB2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2215DA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F71A30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/</w:t>
            </w:r>
          </w:p>
        </w:tc>
      </w:tr>
      <w:tr w:rsidR="00A26BCC" w:rsidRPr="00513A79" w14:paraId="7690F44A" w14:textId="77777777" w:rsidTr="00A26BCC">
        <w:trPr>
          <w:trHeight w:hRule="exact" w:val="406"/>
        </w:trPr>
        <w:tc>
          <w:tcPr>
            <w:tcW w:w="8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9E07ED7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Итого по разделу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46EC67D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12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8C16EB8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B150C4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FC1635C" w14:textId="4F72AF06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0D8415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6BCC" w:rsidRPr="00DE05C4" w14:paraId="73A96808" w14:textId="77777777" w:rsidTr="00A26BCC">
        <w:trPr>
          <w:trHeight w:hRule="exact" w:val="573"/>
        </w:trPr>
        <w:tc>
          <w:tcPr>
            <w:tcW w:w="8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1F8B2D8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Раздел 5.</w:t>
            </w: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 xml:space="preserve"> Пространственные отношения и  геометрические фигуры</w:t>
            </w:r>
          </w:p>
        </w:tc>
        <w:tc>
          <w:tcPr>
            <w:tcW w:w="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F1DAF7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6A0F0B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DD40415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D0069D" w14:textId="16747C5F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9AAB4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A26BCC" w:rsidRPr="009E51C3" w14:paraId="04491DF4" w14:textId="77777777" w:rsidTr="00B54C39">
        <w:trPr>
          <w:trHeight w:hRule="exact" w:val="54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08DF4F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hAnsi="Times New Roman" w:cs="Times New Roman"/>
                <w:szCs w:val="24"/>
                <w:lang w:val="ru-RU"/>
              </w:rPr>
              <w:tab/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5.1.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6BC2D4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Распознавание и изображение геометрических фигур: точка, прямая, прямой угол, ломаная, многоугольник.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1DEC6C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03C7EC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198221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6DBB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A1D3DA" w14:textId="19AD5C9E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9E51C3" w14:paraId="1E84939A" w14:textId="77777777" w:rsidTr="00B54C39">
        <w:trPr>
          <w:trHeight w:hRule="exact" w:val="54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0EBF42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5.2.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CC017F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Построение отрезка заданной длины с помощью линейки.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6239A7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4AB7AD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7532EE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Cs w:val="24"/>
                <w:lang w:val="ru-RU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2AF1A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2F8816" w14:textId="29E7A571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9E51C3" w14:paraId="5DCE6DD4" w14:textId="77777777" w:rsidTr="00B54C39">
        <w:trPr>
          <w:trHeight w:hRule="exact" w:val="77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1F4C17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5.3.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B703B1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Изображение на клетчатой бумаге прямоугольника с заданными длинами сторон, квадрата с заданной длиной стороны.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15885F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1D9400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C3CEFE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57644A3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E8BE04" w14:textId="65C4441F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513A79" w14:paraId="0102A66C" w14:textId="77777777" w:rsidTr="00B54C39">
        <w:trPr>
          <w:trHeight w:hRule="exact" w:val="543"/>
        </w:trPr>
        <w:tc>
          <w:tcPr>
            <w:tcW w:w="15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5837B4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5.4.</w:t>
            </w:r>
          </w:p>
        </w:tc>
        <w:tc>
          <w:tcPr>
            <w:tcW w:w="704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5DDE7C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>Длина ломаной.</w:t>
            </w:r>
          </w:p>
        </w:tc>
        <w:tc>
          <w:tcPr>
            <w:tcW w:w="906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2D430A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71CA8C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7436B4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FA8B5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6342B3" w14:textId="1533DFDC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https://resh.edu.ru/ https://infourok.ru/</w:t>
            </w:r>
          </w:p>
        </w:tc>
      </w:tr>
      <w:tr w:rsidR="00A26BCC" w:rsidRPr="00513A79" w14:paraId="716BE967" w14:textId="77777777" w:rsidTr="00B54C39">
        <w:trPr>
          <w:trHeight w:hRule="exact" w:val="82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B72518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5.5.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16FBD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Измерение периметра данного/ изображённого прямоугольника (квадрата), запись результата измерения в сантиметрах.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C8182F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549BF0" w14:textId="77777777" w:rsidR="00A26BCC" w:rsidRPr="00F71A30" w:rsidRDefault="00A26BCC" w:rsidP="00F71A3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EF305D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8594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1F2219" w14:textId="1397DA8F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https://resh.edu.ru/ https://infourok.ru/</w:t>
            </w:r>
          </w:p>
        </w:tc>
      </w:tr>
      <w:tr w:rsidR="00A26BCC" w:rsidRPr="009E51C3" w14:paraId="45616870" w14:textId="77777777" w:rsidTr="00B54C39">
        <w:trPr>
          <w:trHeight w:hRule="exact" w:val="54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E609D4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5.6.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13FC22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Точка, конец отрезка, вершина многоугольника. Обозначение точки буквой латинского алфавита.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BC7055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02E2766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5AA4893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6CF423A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AF050C" w14:textId="2C759B30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513A79" w14:paraId="7DBDFD89" w14:textId="77777777" w:rsidTr="00B54C39">
        <w:trPr>
          <w:trHeight w:hRule="exact" w:val="349"/>
        </w:trPr>
        <w:tc>
          <w:tcPr>
            <w:tcW w:w="8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4F06AAD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Итого по разделу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6394E75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F83AFA6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9F668A5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BF712B7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1946CC" w14:textId="482C70FA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6BCC" w:rsidRPr="00513A79" w14:paraId="0DEBF7CE" w14:textId="77777777" w:rsidTr="00B54C39">
        <w:trPr>
          <w:trHeight w:hRule="exact" w:val="349"/>
        </w:trPr>
        <w:tc>
          <w:tcPr>
            <w:tcW w:w="8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CB473AA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Раздел 6.</w:t>
            </w: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 xml:space="preserve"> Математическая информация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C64D8D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99D964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C35898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A1864B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E9BC5C" w14:textId="0095E5E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6BCC" w:rsidRPr="009E51C3" w14:paraId="169B7C23" w14:textId="77777777" w:rsidTr="00B54C39">
        <w:trPr>
          <w:trHeight w:hRule="exact" w:val="94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8E6045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</w:rPr>
              <w:t>6.1.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100703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EE9F70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B68177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91755D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10CFE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506766" w14:textId="7CA9A7A3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9E51C3" w14:paraId="34063933" w14:textId="77777777" w:rsidTr="00B54C39">
        <w:trPr>
          <w:trHeight w:hRule="exact" w:val="6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F61A83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lastRenderedPageBreak/>
              <w:t>6.2.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63FE97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Классификация объектов по заданному или самостоятельно установленному основанию.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2AA904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A2E734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8C8D56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EF35D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16CEBF" w14:textId="3EAC3661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9E51C3" w14:paraId="4DD9E315" w14:textId="77777777" w:rsidTr="00B54C39">
        <w:trPr>
          <w:trHeight w:hRule="exact" w:val="121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CD1BC3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6.3.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AEF78E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 w:right="7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Закономерность в  ряду чисел, геометрических фигур, объектов повседневной жизни: её  объяснение с использованием математической терминологии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5BFC33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E6DC82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A658F9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E77AA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AFF1BE" w14:textId="25BB259B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9E51C3" w14:paraId="44939D02" w14:textId="77777777" w:rsidTr="00B54C39">
        <w:trPr>
          <w:trHeight w:hRule="exact" w:val="98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E98D6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6.4.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E243B2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Верные (истинные) и  неверные (ложные) утверждения, содержащие количественные, пространственные отношения, зависимости между числами/величинами.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4BBBA2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6A29FE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D9BDBA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FB163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507B35" w14:textId="35616BC2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9E51C3" w14:paraId="09E036EA" w14:textId="77777777" w:rsidTr="00B54C39">
        <w:trPr>
          <w:trHeight w:hRule="exact" w:val="54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FB401F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6.5.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D7E2C4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Конструирование утверждений с использованием слов «каждый», «все».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235CA3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A58E1E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49D183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9DE4D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F78CC5" w14:textId="58F520D8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513A79" w14:paraId="269E7512" w14:textId="77777777" w:rsidTr="00B54C39">
        <w:trPr>
          <w:trHeight w:hRule="exact" w:val="103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A75E36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6.6.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D62818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Работа с таблицами: извлечение и использование для  ответа на вопрос информации, представленной в таблице (таблицы сложения, умножения; график дежурств, наблюдения в природе и пр.); внесение данных в таблицу.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CCD88A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9C0C56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920FCA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3CD28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749C56" w14:textId="62D21606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https://resh.edu.ru/ https://infourok.ru/</w:t>
            </w:r>
          </w:p>
        </w:tc>
      </w:tr>
      <w:tr w:rsidR="00A26BCC" w:rsidRPr="00513A79" w14:paraId="3A619716" w14:textId="77777777" w:rsidTr="00B54C39">
        <w:trPr>
          <w:trHeight w:hRule="exact" w:val="54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FE079C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6.7.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76BDDE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Дополнение моделей (схем, изображений) готовыми числовыми данными.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5ED175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9626E2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5E7A7A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8FDB7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8D7F82" w14:textId="17023D5E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https://resh.edu.ru/ https://infourok.ru/</w:t>
            </w:r>
          </w:p>
        </w:tc>
      </w:tr>
      <w:tr w:rsidR="00A26BCC" w:rsidRPr="009E51C3" w14:paraId="5CD5EC0A" w14:textId="77777777" w:rsidTr="00B54C39">
        <w:trPr>
          <w:trHeight w:hRule="exact" w:val="81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EE004E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6.8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8E9DF4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4E8FE1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F27657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B2CC01" w14:textId="77777777" w:rsidR="00A26BCC" w:rsidRPr="00F71A30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06452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4951DB" w14:textId="2A2A22A9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9E51C3" w14:paraId="7DC7C54B" w14:textId="77777777" w:rsidTr="00B54C39">
        <w:trPr>
          <w:trHeight w:hRule="exact" w:val="89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CD1F4A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6.9.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3623AF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Алгоритмы (приёмы, правила) устных и письменных вычислений, измерений и построения геометрических фигур.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03ED8E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BD3988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54BAD3" w14:textId="77777777" w:rsidR="00A26BCC" w:rsidRPr="00F71A30" w:rsidRDefault="00A26BCC" w:rsidP="00F71A3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D45EF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8FEEC6" w14:textId="319556BC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9E51C3" w14:paraId="770CA6BE" w14:textId="77777777" w:rsidTr="00B54C39">
        <w:trPr>
          <w:trHeight w:hRule="exact" w:val="54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E8C441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6.10</w:t>
            </w:r>
          </w:p>
        </w:tc>
        <w:tc>
          <w:tcPr>
            <w:tcW w:w="7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BDF51D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b/>
                <w:color w:val="000000"/>
                <w:w w:val="97"/>
                <w:szCs w:val="24"/>
                <w:lang w:val="ru-RU"/>
              </w:rPr>
              <w:t>Правила работы с электронными средствами обучения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712AFB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58ACA08" w14:textId="77777777" w:rsidR="00A26BCC" w:rsidRPr="00F0499C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8756F7F" w14:textId="77777777" w:rsidR="00A26BCC" w:rsidRPr="00F0499C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63D0BC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4325C4" w14:textId="68E0C148" w:rsidR="00A26BCC" w:rsidRPr="00A26BCC" w:rsidRDefault="00A26BCC" w:rsidP="00513A79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resh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edu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 xml:space="preserve">/ 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https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://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infourok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.</w:t>
            </w: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ru</w:t>
            </w:r>
            <w:r w:rsidRPr="00A26BCC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/</w:t>
            </w:r>
          </w:p>
        </w:tc>
      </w:tr>
      <w:tr w:rsidR="00A26BCC" w:rsidRPr="00513A79" w14:paraId="17A03B44" w14:textId="77777777" w:rsidTr="00B54C39">
        <w:trPr>
          <w:trHeight w:hRule="exact" w:val="349"/>
        </w:trPr>
        <w:tc>
          <w:tcPr>
            <w:tcW w:w="8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65BF5C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Итого по разделу: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6AFB79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83E1CA3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1DD5E39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1A73522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7495B6" w14:textId="3D4B6D2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6BCC" w:rsidRPr="00513A79" w14:paraId="23ACB4B6" w14:textId="77777777" w:rsidTr="00B54C39">
        <w:trPr>
          <w:trHeight w:hRule="exact" w:val="349"/>
        </w:trPr>
        <w:tc>
          <w:tcPr>
            <w:tcW w:w="8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0E5280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Резервное время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7FFE8C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A55190E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AED98A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CBC235E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DC90D3" w14:textId="56AE0329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6BCC" w:rsidRPr="00513A79" w14:paraId="2EA8D3C6" w14:textId="77777777" w:rsidTr="00B54C39">
        <w:trPr>
          <w:trHeight w:hRule="exact" w:val="328"/>
        </w:trPr>
        <w:tc>
          <w:tcPr>
            <w:tcW w:w="8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9D7D97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E7CAAB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136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56E088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F09627" w14:textId="77777777" w:rsidR="00A26BCC" w:rsidRPr="00513A79" w:rsidRDefault="00A26BCC" w:rsidP="00513A79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Cs w:val="24"/>
              </w:rPr>
            </w:pPr>
            <w:r w:rsidRPr="00513A79">
              <w:rPr>
                <w:rFonts w:ascii="Times New Roman" w:eastAsia="Times New Roman" w:hAnsi="Times New Roman" w:cs="Times New Roman"/>
                <w:color w:val="000000"/>
                <w:w w:val="97"/>
                <w:szCs w:val="24"/>
              </w:rPr>
              <w:t>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0B195" w14:textId="77777777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1BD1A5A" w14:textId="08A5C76F" w:rsidR="00A26BCC" w:rsidRPr="00513A79" w:rsidRDefault="00A26BCC" w:rsidP="00513A79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1DD12E0B" w14:textId="77777777" w:rsidR="00411A8A" w:rsidRDefault="00411A8A">
      <w:pPr>
        <w:autoSpaceDE w:val="0"/>
        <w:autoSpaceDN w:val="0"/>
        <w:spacing w:after="0" w:line="14" w:lineRule="exact"/>
      </w:pPr>
    </w:p>
    <w:p w14:paraId="1EA0E951" w14:textId="77777777" w:rsidR="00411A8A" w:rsidRDefault="00411A8A"/>
    <w:p w14:paraId="5662CFE7" w14:textId="77777777" w:rsidR="009A552B" w:rsidRDefault="009A552B"/>
    <w:p w14:paraId="3FAD3850" w14:textId="77777777" w:rsidR="009A552B" w:rsidRDefault="009A552B"/>
    <w:p w14:paraId="4969A716" w14:textId="77777777" w:rsidR="009A552B" w:rsidRDefault="009A552B"/>
    <w:p w14:paraId="11B35978" w14:textId="77777777" w:rsidR="009A552B" w:rsidRDefault="009A552B"/>
    <w:p w14:paraId="3A756409" w14:textId="77777777" w:rsidR="009A552B" w:rsidRDefault="009A552B"/>
    <w:p w14:paraId="391E3F96" w14:textId="77777777" w:rsidR="009A552B" w:rsidRDefault="009A552B"/>
    <w:p w14:paraId="2C8ECB28" w14:textId="28A20FB5" w:rsidR="009A552B" w:rsidRDefault="009A552B" w:rsidP="009A552B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A552B">
        <w:rPr>
          <w:rFonts w:ascii="Times New Roman" w:hAnsi="Times New Roman" w:cs="Times New Roman"/>
          <w:sz w:val="28"/>
          <w:szCs w:val="28"/>
          <w:lang w:val="ru-RU"/>
        </w:rPr>
        <w:t>Тематическое планирование курса финансовой грамотности 2 класс</w:t>
      </w:r>
    </w:p>
    <w:p w14:paraId="6C415224" w14:textId="77777777" w:rsidR="009A552B" w:rsidRDefault="009A552B" w:rsidP="009A552B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5620" w:type="dxa"/>
        <w:tblInd w:w="-111" w:type="dxa"/>
        <w:tblCellMar>
          <w:top w:w="14" w:type="dxa"/>
          <w:left w:w="106" w:type="dxa"/>
          <w:right w:w="36" w:type="dxa"/>
        </w:tblCellMar>
        <w:tblLook w:val="04A0" w:firstRow="1" w:lastRow="0" w:firstColumn="1" w:lastColumn="0" w:noHBand="0" w:noVBand="1"/>
      </w:tblPr>
      <w:tblGrid>
        <w:gridCol w:w="608"/>
        <w:gridCol w:w="3613"/>
        <w:gridCol w:w="567"/>
        <w:gridCol w:w="910"/>
        <w:gridCol w:w="934"/>
        <w:gridCol w:w="710"/>
        <w:gridCol w:w="2549"/>
        <w:gridCol w:w="1702"/>
        <w:gridCol w:w="4027"/>
      </w:tblGrid>
      <w:tr w:rsidR="009A552B" w:rsidRPr="009A552B" w14:paraId="1C6E21CF" w14:textId="77777777" w:rsidTr="009A552B">
        <w:trPr>
          <w:trHeight w:val="1395"/>
        </w:trPr>
        <w:tc>
          <w:tcPr>
            <w:tcW w:w="6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65A6E" w14:textId="77777777" w:rsidR="009A552B" w:rsidRPr="009A552B" w:rsidRDefault="009A552B" w:rsidP="009A552B">
            <w:pPr>
              <w:spacing w:after="2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№  </w:t>
            </w:r>
          </w:p>
          <w:p w14:paraId="4BA7EC3A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п/п  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E44BE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Наименование разделов и тем программы 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FCE12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все го  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13FFC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контр ольн ые работ ы  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09046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практ ическ ие работ ы  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B8C39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>Дат</w:t>
            </w:r>
          </w:p>
          <w:p w14:paraId="113F226E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а </w:t>
            </w:r>
          </w:p>
          <w:p w14:paraId="3E188085" w14:textId="77777777" w:rsidR="009A552B" w:rsidRPr="009A552B" w:rsidRDefault="009A552B" w:rsidP="009A552B">
            <w:pPr>
              <w:spacing w:after="0" w:line="259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>изуч</w:t>
            </w:r>
          </w:p>
          <w:p w14:paraId="4D074EC0" w14:textId="77777777" w:rsidR="009A552B" w:rsidRPr="009A552B" w:rsidRDefault="009A552B" w:rsidP="009A552B">
            <w:pPr>
              <w:spacing w:after="15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>ени</w:t>
            </w:r>
          </w:p>
          <w:p w14:paraId="2C64ECD3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я  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E22A9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Виды деятельности 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4763B" w14:textId="77777777" w:rsidR="009A552B" w:rsidRPr="009A552B" w:rsidRDefault="009A552B" w:rsidP="009A552B">
            <w:pPr>
              <w:spacing w:after="0" w:line="259" w:lineRule="auto"/>
              <w:ind w:left="2" w:right="60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Виды, формы контроля  </w:t>
            </w:r>
          </w:p>
        </w:tc>
        <w:tc>
          <w:tcPr>
            <w:tcW w:w="4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857D4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Электронные (цифровые) образовательные ресурсы  </w:t>
            </w:r>
          </w:p>
        </w:tc>
      </w:tr>
      <w:tr w:rsidR="009A552B" w:rsidRPr="009A552B" w14:paraId="09275859" w14:textId="77777777" w:rsidTr="009A552B">
        <w:trPr>
          <w:trHeight w:val="3880"/>
        </w:trPr>
        <w:tc>
          <w:tcPr>
            <w:tcW w:w="60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3B8BF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3613" w:type="dxa"/>
            <w:tcBorders>
              <w:top w:val="single" w:sz="6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7A35A38" w14:textId="77777777" w:rsidR="009A552B" w:rsidRPr="009A552B" w:rsidRDefault="009A552B" w:rsidP="009A552B">
            <w:pPr>
              <w:spacing w:after="0" w:line="259" w:lineRule="auto"/>
              <w:ind w:left="2" w:right="9" w:firstLine="178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Знакомство с Бурундуком и компанией </w:t>
            </w:r>
            <w:r w:rsidRPr="009A552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ru-RU" w:eastAsia="ru-RU"/>
              </w:rPr>
              <w:t>(2 часа)</w:t>
            </w:r>
            <w:r w:rsidRPr="009A552B">
              <w:rPr>
                <w:rFonts w:ascii="Times New Roman" w:eastAsia="Times New Roman" w:hAnsi="Times New Roman" w:cs="Times New Roman"/>
                <w:b/>
                <w:color w:val="111115"/>
                <w:sz w:val="24"/>
                <w:lang w:val="ru-RU" w:eastAsia="ru-RU"/>
              </w:rPr>
              <w:t xml:space="preserve"> </w:t>
            </w: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Давайте познакомимся: Бурундук и компания - наши друзья в изучении экономики. 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0C8E03A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91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EC84C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9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6BA11" w14:textId="77777777" w:rsidR="009A552B" w:rsidRPr="009A552B" w:rsidRDefault="009A552B" w:rsidP="009A552B">
            <w:pPr>
              <w:spacing w:after="0" w:line="259" w:lineRule="auto"/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CE955" w14:textId="77777777" w:rsidR="009A552B" w:rsidRPr="009A552B" w:rsidRDefault="009A552B" w:rsidP="009A552B">
            <w:pPr>
              <w:spacing w:after="0" w:line="259" w:lineRule="auto"/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01C79" w14:textId="77777777" w:rsidR="009A552B" w:rsidRPr="009A552B" w:rsidRDefault="009A552B" w:rsidP="009A552B">
            <w:pPr>
              <w:spacing w:after="46" w:line="238" w:lineRule="auto"/>
              <w:ind w:left="110" w:hanging="110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-определять и формулировать цель деятельности с </w:t>
            </w:r>
          </w:p>
          <w:p w14:paraId="69A12971" w14:textId="77777777" w:rsidR="009A552B" w:rsidRPr="009A552B" w:rsidRDefault="009A552B" w:rsidP="009A552B">
            <w:pPr>
              <w:spacing w:after="19" w:line="259" w:lineRule="auto"/>
              <w:ind w:right="7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помощью педагога; </w:t>
            </w:r>
          </w:p>
          <w:p w14:paraId="66BFCBEF" w14:textId="77777777" w:rsidR="009A552B" w:rsidRPr="009A552B" w:rsidRDefault="009A552B" w:rsidP="009A552B">
            <w:pPr>
              <w:spacing w:after="23" w:line="258" w:lineRule="auto"/>
              <w:ind w:left="139" w:hanging="139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-проговаривать последовательность действий; </w:t>
            </w:r>
          </w:p>
          <w:p w14:paraId="66FF81A3" w14:textId="77777777" w:rsidR="009A552B" w:rsidRPr="009A552B" w:rsidRDefault="009A552B" w:rsidP="009A552B">
            <w:pPr>
              <w:spacing w:after="0" w:line="27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-учиться высказывать свое предположение; </w:t>
            </w:r>
          </w:p>
          <w:p w14:paraId="731D470B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работать по предложенному педагогом плану; 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B625D" w14:textId="77777777" w:rsidR="009A552B" w:rsidRPr="009A552B" w:rsidRDefault="009A552B" w:rsidP="009A552B">
            <w:pPr>
              <w:spacing w:after="0" w:line="259" w:lineRule="auto"/>
              <w:ind w:left="2" w:right="536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Игра Тест </w:t>
            </w:r>
          </w:p>
        </w:tc>
        <w:tc>
          <w:tcPr>
            <w:tcW w:w="402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95CE2" w14:textId="77777777" w:rsidR="009A552B" w:rsidRPr="009A552B" w:rsidRDefault="009A552B" w:rsidP="009A552B">
            <w:pPr>
              <w:spacing w:after="0" w:line="238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3DAD0E70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330FAB57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7B2CFB79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07B84D1E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https://razvitum.ru/articles/35/2222?ut</w:t>
            </w:r>
          </w:p>
          <w:p w14:paraId="44732AA0" w14:textId="77777777" w:rsidR="009A552B" w:rsidRPr="009A552B" w:rsidRDefault="009A552B" w:rsidP="009A552B">
            <w:pPr>
              <w:spacing w:after="0" w:line="238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m_source=email&amp;utm_medium=email &amp;utm_campaign=1089&amp;utm_content= article </w:t>
            </w:r>
          </w:p>
          <w:p w14:paraId="113714D8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9A552B" w:rsidRPr="00DE05C4" w14:paraId="6075614A" w14:textId="77777777" w:rsidTr="009A552B">
        <w:trPr>
          <w:trHeight w:val="574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4F273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2 </w:t>
            </w:r>
          </w:p>
        </w:tc>
        <w:tc>
          <w:tcPr>
            <w:tcW w:w="361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85EE62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Экономика в жизни человека.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716FFD0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0C314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89B0D" w14:textId="77777777" w:rsidR="009A552B" w:rsidRPr="009A552B" w:rsidRDefault="009A552B" w:rsidP="009A552B">
            <w:pPr>
              <w:spacing w:after="0" w:line="259" w:lineRule="auto"/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111D2" w14:textId="77777777" w:rsidR="009A552B" w:rsidRPr="009A552B" w:rsidRDefault="009A552B" w:rsidP="009A552B">
            <w:pPr>
              <w:spacing w:after="0" w:line="259" w:lineRule="auto"/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585CC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-учиться выражать свои мысли;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ABB27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A8B0F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http://www.gorodfinansov.ru www.azbukafinansov.ru </w:t>
            </w:r>
          </w:p>
        </w:tc>
      </w:tr>
      <w:tr w:rsidR="009A552B" w:rsidRPr="008E0642" w14:paraId="77410090" w14:textId="77777777" w:rsidTr="009A552B">
        <w:trPr>
          <w:trHeight w:val="574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3BF25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361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88EBCC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DCAC69A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1E574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C4F02" w14:textId="77777777" w:rsidR="009A552B" w:rsidRPr="009A552B" w:rsidRDefault="009A552B" w:rsidP="009A552B">
            <w:pPr>
              <w:spacing w:after="0" w:line="259" w:lineRule="auto"/>
              <w:ind w:right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FDE95" w14:textId="77777777" w:rsidR="009A552B" w:rsidRPr="009A552B" w:rsidRDefault="009A552B" w:rsidP="009A552B">
            <w:pPr>
              <w:spacing w:after="0" w:line="259" w:lineRule="auto"/>
              <w:ind w:right="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AF8AF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-учиться объяснять свое несогласие </w:t>
            </w: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и  </w:t>
            </w: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пытаться договориться; -учиться выполнять различные роли в группе (лидера, исполнителя, критика); </w:t>
            </w:r>
          </w:p>
          <w:p w14:paraId="3C232365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-овладевать навыками сотрудничества в группе в совместном </w:t>
            </w: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решении учебной  задачи.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1C105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6A2CC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http://www.it-n.ru/ http://www.uchportal.ru/load/136 ttp://michurin.com/index.htm http://michurin.com/index.htm </w:t>
            </w:r>
          </w:p>
          <w:p w14:paraId="5C405EF9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2C8861C1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071B0727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32EE1512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https://razvitum.ru/articles/35/2222?ut</w:t>
            </w:r>
          </w:p>
          <w:p w14:paraId="72AB2C54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m_source=email&amp;utm_medium=email &amp;utm_campaign=1089&amp;utm_content= article </w:t>
            </w:r>
          </w:p>
          <w:p w14:paraId="2BD075B9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https://fmc.hse.ru/primarySchool </w:t>
            </w:r>
          </w:p>
        </w:tc>
      </w:tr>
      <w:tr w:rsidR="009A552B" w:rsidRPr="008E0642" w14:paraId="6A73CEF1" w14:textId="77777777" w:rsidTr="009A552B">
        <w:trPr>
          <w:trHeight w:val="574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F83A9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3 </w:t>
            </w:r>
          </w:p>
        </w:tc>
        <w:tc>
          <w:tcPr>
            <w:tcW w:w="361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2A9AE0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Потребности (1 час) Труд и удовлетворение потребностей.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E844ADB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89856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900D8" w14:textId="77777777" w:rsidR="009A552B" w:rsidRPr="009A552B" w:rsidRDefault="009A552B" w:rsidP="009A552B">
            <w:pPr>
              <w:spacing w:after="0" w:line="259" w:lineRule="auto"/>
              <w:ind w:right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243FF" w14:textId="77777777" w:rsidR="009A552B" w:rsidRPr="009A552B" w:rsidRDefault="009A552B" w:rsidP="009A552B">
            <w:pPr>
              <w:spacing w:after="0" w:line="259" w:lineRule="auto"/>
              <w:ind w:right="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76C31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-определять и формулировать цель деятельности с </w:t>
            </w:r>
          </w:p>
          <w:p w14:paraId="7ADE9CD7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помощью педагога; </w:t>
            </w:r>
          </w:p>
          <w:p w14:paraId="4933ECD9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-проговаривать последовательность действий; </w:t>
            </w:r>
          </w:p>
          <w:p w14:paraId="68122DB3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-учиться высказывать свое предположение; </w:t>
            </w:r>
          </w:p>
          <w:p w14:paraId="1C70294F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-учиться работать по предложенному педагогом плану;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D8A27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9B476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3EECF8D8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2413587A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15360A47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553503FC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https://razvitum.ru/articles/35/2222?ut</w:t>
            </w:r>
          </w:p>
          <w:p w14:paraId="6DE6AB3E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m_source=email&amp;utm_medium=email &amp;utm_campaign=1089&amp;utm_content= article </w:t>
            </w:r>
          </w:p>
          <w:p w14:paraId="45445B6A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9A552B" w14:paraId="7A6D318F" w14:textId="77777777" w:rsidTr="009A552B">
        <w:trPr>
          <w:trHeight w:val="574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6E0CB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4 </w:t>
            </w:r>
          </w:p>
        </w:tc>
        <w:tc>
          <w:tcPr>
            <w:tcW w:w="361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7AC582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Торговля (12 часов) </w:t>
            </w:r>
          </w:p>
          <w:p w14:paraId="45F7C625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Когда и где возникла торговля?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D7962F1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587CD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78B8E" w14:textId="77777777" w:rsidR="009A552B" w:rsidRPr="009A552B" w:rsidRDefault="009A552B" w:rsidP="009A552B">
            <w:pPr>
              <w:spacing w:after="0" w:line="259" w:lineRule="auto"/>
              <w:ind w:right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19662" w14:textId="77777777" w:rsidR="009A552B" w:rsidRPr="009A552B" w:rsidRDefault="009A552B" w:rsidP="009A552B">
            <w:pPr>
              <w:spacing w:after="0" w:line="259" w:lineRule="auto"/>
              <w:ind w:right="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31899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-определять и формулировать цель деятельности с </w:t>
            </w:r>
          </w:p>
          <w:p w14:paraId="2E438E1C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помощью педагога; </w:t>
            </w:r>
          </w:p>
          <w:p w14:paraId="70AF8A8E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-проговаривать последовательность действий; </w:t>
            </w:r>
          </w:p>
          <w:p w14:paraId="1963673E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-учиться высказывать свое предположение;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C8088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B8E10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  http://richkid.ru/club/about/ </w:t>
            </w:r>
          </w:p>
          <w:p w14:paraId="2765DF8B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www.azbukafinansov.ru </w:t>
            </w:r>
          </w:p>
          <w:p w14:paraId="0A3DA846" w14:textId="77777777" w:rsidR="009A552B" w:rsidRPr="009A552B" w:rsidRDefault="009A552B" w:rsidP="009A552B">
            <w:pPr>
              <w:spacing w:after="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</w:tr>
      <w:tr w:rsidR="009A552B" w:rsidRPr="009A552B" w14:paraId="68C54138" w14:textId="77777777" w:rsidTr="009A552B">
        <w:tblPrEx>
          <w:tblCellMar>
            <w:top w:w="9" w:type="dxa"/>
            <w:right w:w="50" w:type="dxa"/>
          </w:tblCellMar>
        </w:tblPrEx>
        <w:trPr>
          <w:trHeight w:val="3326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41DA2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3613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9D18295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58B407C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58AEC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F4A37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EE896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D9CB4" w14:textId="77777777" w:rsidR="009A552B" w:rsidRPr="009A552B" w:rsidRDefault="009A552B" w:rsidP="009A552B">
            <w:pPr>
              <w:spacing w:after="45" w:line="23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-учиться работать по предложенному </w:t>
            </w:r>
          </w:p>
          <w:p w14:paraId="47D199E7" w14:textId="77777777" w:rsidR="009A552B" w:rsidRPr="009A552B" w:rsidRDefault="009A552B" w:rsidP="009A552B">
            <w:pPr>
              <w:spacing w:after="21" w:line="259" w:lineRule="auto"/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педагогом плану; </w:t>
            </w:r>
          </w:p>
          <w:p w14:paraId="4F0A1E11" w14:textId="77777777" w:rsidR="009A552B" w:rsidRPr="009A552B" w:rsidRDefault="009A552B" w:rsidP="009A552B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-учиться добывать новые знания: находить ответы на </w:t>
            </w:r>
          </w:p>
          <w:p w14:paraId="52304246" w14:textId="77777777" w:rsidR="009A552B" w:rsidRPr="009A552B" w:rsidRDefault="009A552B" w:rsidP="009A552B">
            <w:pPr>
              <w:spacing w:after="0" w:line="259" w:lineRule="auto"/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вопросы, используя </w:t>
            </w:r>
          </w:p>
          <w:p w14:paraId="206B57F1" w14:textId="77777777" w:rsidR="009A552B" w:rsidRPr="009A552B" w:rsidRDefault="009A552B" w:rsidP="009A552B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свой жизненный опыт, информацию, </w:t>
            </w:r>
          </w:p>
          <w:p w14:paraId="51196A3A" w14:textId="77777777" w:rsidR="009A552B" w:rsidRPr="009A552B" w:rsidRDefault="009A552B" w:rsidP="009A552B">
            <w:pPr>
              <w:spacing w:after="0" w:line="259" w:lineRule="auto"/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полученную от </w:t>
            </w:r>
          </w:p>
          <w:p w14:paraId="570D1D51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педагога, и используя учебную литературу;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A9BFF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F4ADF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https://razvitum.ru/articles/35/2222?ut</w:t>
            </w:r>
          </w:p>
          <w:p w14:paraId="1DD8208F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m_source=email&amp;utm_medium=email &amp;utm_campaign=1089&amp;utm_content= article </w:t>
            </w:r>
          </w:p>
          <w:p w14:paraId="0765D5BC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9A552B" w:rsidRPr="009A552B" w14:paraId="19A5C249" w14:textId="77777777" w:rsidTr="009A552B">
        <w:tblPrEx>
          <w:tblCellMar>
            <w:top w:w="9" w:type="dxa"/>
            <w:right w:w="50" w:type="dxa"/>
          </w:tblCellMar>
        </w:tblPrEx>
        <w:trPr>
          <w:trHeight w:val="4988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3FCD3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5 </w:t>
            </w:r>
          </w:p>
        </w:tc>
        <w:tc>
          <w:tcPr>
            <w:tcW w:w="361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0E711AF" w14:textId="77777777" w:rsidR="009A552B" w:rsidRPr="009A552B" w:rsidRDefault="009A552B" w:rsidP="009A552B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Зачем современному обществу нужна торговля?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B9E10C2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5C66F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A5B1B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5D8EE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FC5D4" w14:textId="77777777" w:rsidR="009A552B" w:rsidRPr="009A552B" w:rsidRDefault="009A552B" w:rsidP="009A552B">
            <w:pPr>
              <w:spacing w:after="0" w:line="277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-учиться выражать свои мысли; </w:t>
            </w:r>
          </w:p>
          <w:p w14:paraId="12C525AB" w14:textId="77777777" w:rsidR="009A552B" w:rsidRPr="009A552B" w:rsidRDefault="009A552B" w:rsidP="009A552B">
            <w:pPr>
              <w:spacing w:after="0" w:line="281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-учиться объяснять свое несогласие </w:t>
            </w: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и  </w:t>
            </w: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пытаться договориться; </w:t>
            </w:r>
          </w:p>
          <w:p w14:paraId="3042DED3" w14:textId="77777777" w:rsidR="009A552B" w:rsidRPr="009A552B" w:rsidRDefault="009A552B" w:rsidP="009A552B">
            <w:pPr>
              <w:spacing w:after="21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-учиться</w:t>
            </w:r>
          </w:p>
          <w:p w14:paraId="106B05FE" w14:textId="77777777" w:rsidR="009A552B" w:rsidRPr="009A552B" w:rsidRDefault="009A552B" w:rsidP="009A552B">
            <w:pPr>
              <w:spacing w:after="26" w:line="255" w:lineRule="auto"/>
              <w:ind w:right="165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>выполнять различные роли в группе (лидера, исполнителя, критика); -овладевать</w:t>
            </w:r>
          </w:p>
          <w:p w14:paraId="74D1A3BB" w14:textId="77777777" w:rsidR="009A552B" w:rsidRPr="009A552B" w:rsidRDefault="009A552B" w:rsidP="009A552B">
            <w:pPr>
              <w:tabs>
                <w:tab w:val="center" w:pos="0"/>
                <w:tab w:val="center" w:pos="1214"/>
              </w:tabs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Calibri" w:eastAsia="Calibri" w:hAnsi="Calibri" w:cs="Calibri"/>
                <w:color w:val="000000"/>
                <w:lang w:val="ru-RU" w:eastAsia="ru-RU"/>
              </w:rPr>
              <w:tab/>
            </w: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навыками </w:t>
            </w:r>
          </w:p>
          <w:p w14:paraId="2983418F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сотрудничества в группе в совместном решении учебной  задачи.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6D1E8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F8BA6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547D1507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5D9C9072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5A5E5CA0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71143F96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https://razvitum.ru/articles/35/2222?ut</w:t>
            </w:r>
          </w:p>
          <w:p w14:paraId="30D8590D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m_source=email&amp;utm_medium=email &amp;utm_campaign=1089&amp;utm_content= article </w:t>
            </w:r>
          </w:p>
          <w:p w14:paraId="76DD0F6D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9A552B" w:rsidRPr="009A552B" w14:paraId="325DC943" w14:textId="77777777" w:rsidTr="009A552B">
        <w:tblPrEx>
          <w:tblCellMar>
            <w:top w:w="9" w:type="dxa"/>
            <w:right w:w="50" w:type="dxa"/>
          </w:tblCellMar>
        </w:tblPrEx>
        <w:trPr>
          <w:trHeight w:val="1954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B1D66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6 </w:t>
            </w:r>
          </w:p>
        </w:tc>
        <w:tc>
          <w:tcPr>
            <w:tcW w:w="361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6439258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Общество и торговля.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9520DF6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E87F6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2A9EE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DE6D4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D24E9" w14:textId="77777777" w:rsidR="009A552B" w:rsidRPr="009A552B" w:rsidRDefault="009A552B" w:rsidP="009A552B">
            <w:pPr>
              <w:spacing w:after="46" w:line="238" w:lineRule="auto"/>
              <w:ind w:right="17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-определять и формулировать цель деятельности с </w:t>
            </w:r>
          </w:p>
          <w:p w14:paraId="4B6DECF0" w14:textId="77777777" w:rsidR="009A552B" w:rsidRPr="009A552B" w:rsidRDefault="009A552B" w:rsidP="009A552B">
            <w:pPr>
              <w:spacing w:after="17"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помощью педагога; </w:t>
            </w:r>
          </w:p>
          <w:p w14:paraId="53279B69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-проговаривать последовательность действий;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1FE63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Составление постера 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8DD60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http://www.gorodfinansov.ru www.azbukafinansov.ru http://www.it-n.ru/ </w:t>
            </w:r>
          </w:p>
          <w:p w14:paraId="66219BAA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http://www.uchportal.ru/load/136 ttp://michurin.com/index.htm http://michurin.com/index.htm   http://richkid.ru/club/about/ </w:t>
            </w:r>
          </w:p>
        </w:tc>
      </w:tr>
      <w:tr w:rsidR="009A552B" w:rsidRPr="009A552B" w14:paraId="169E9196" w14:textId="77777777" w:rsidTr="009A552B">
        <w:tblPrEx>
          <w:tblCellMar>
            <w:top w:w="9" w:type="dxa"/>
            <w:right w:w="100" w:type="dxa"/>
          </w:tblCellMar>
        </w:tblPrEx>
        <w:trPr>
          <w:trHeight w:val="1946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89B96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613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EF59937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F03B703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0B460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488E4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44746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F4E54" w14:textId="77777777" w:rsidR="009A552B" w:rsidRPr="009A552B" w:rsidRDefault="009A552B" w:rsidP="009A552B">
            <w:pPr>
              <w:spacing w:after="0" w:line="27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-учиться высказывать свое предположение; </w:t>
            </w:r>
          </w:p>
          <w:p w14:paraId="25BCB6C6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работать по предложенному педагогом плану;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C7DA1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C7012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www.azbukafinansov.ru </w:t>
            </w:r>
          </w:p>
          <w:p w14:paraId="20D40934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  <w:p w14:paraId="0171DF3F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https://razvitum.ru/articles/35/2222?ut</w:t>
            </w:r>
          </w:p>
          <w:p w14:paraId="088E1A37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m_source=email&amp;utm_medium=email &amp;utm_campaign=1089&amp;utm_content= article </w:t>
            </w:r>
          </w:p>
          <w:p w14:paraId="4E907327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9A552B" w:rsidRPr="009A552B" w14:paraId="39CD7C74" w14:textId="77777777" w:rsidTr="009A552B">
        <w:tblPrEx>
          <w:tblCellMar>
            <w:top w:w="9" w:type="dxa"/>
            <w:right w:w="100" w:type="dxa"/>
          </w:tblCellMar>
        </w:tblPrEx>
        <w:trPr>
          <w:trHeight w:val="3884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3E8FA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7 </w:t>
            </w:r>
          </w:p>
        </w:tc>
        <w:tc>
          <w:tcPr>
            <w:tcW w:w="361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44DB595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Как и где производятся товары?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43BEB26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8D85D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12D2B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EAC1A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D475A" w14:textId="77777777" w:rsidR="009A552B" w:rsidRPr="009A552B" w:rsidRDefault="009A552B" w:rsidP="009A552B">
            <w:pPr>
              <w:spacing w:after="47" w:line="238" w:lineRule="auto"/>
              <w:ind w:right="12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-определять и формулировать цель деятельности с </w:t>
            </w:r>
          </w:p>
          <w:p w14:paraId="6486FC5E" w14:textId="77777777" w:rsidR="009A552B" w:rsidRPr="009A552B" w:rsidRDefault="009A552B" w:rsidP="009A552B">
            <w:pPr>
              <w:spacing w:after="19" w:line="259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помощью педагога; </w:t>
            </w:r>
          </w:p>
          <w:p w14:paraId="298C9697" w14:textId="77777777" w:rsidR="009A552B" w:rsidRPr="009A552B" w:rsidRDefault="009A552B" w:rsidP="009A552B">
            <w:pPr>
              <w:spacing w:after="23" w:line="25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-проговаривать последовательность действий; </w:t>
            </w:r>
          </w:p>
          <w:p w14:paraId="1179DCAD" w14:textId="77777777" w:rsidR="009A552B" w:rsidRPr="009A552B" w:rsidRDefault="009A552B" w:rsidP="009A552B">
            <w:pPr>
              <w:spacing w:after="0" w:line="27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-учиться высказывать свое предположение; </w:t>
            </w:r>
          </w:p>
          <w:p w14:paraId="0B1386B5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работать по предложенному педагогом плану;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38787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Игра  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2FB3D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683D5203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13802ADD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36F917BC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0D104AA9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https://razvitum.ru/articles/35/2222?ut</w:t>
            </w:r>
          </w:p>
          <w:p w14:paraId="450CF42F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m_source=email&amp;utm_medium=email &amp;utm_campaign=1089&amp;utm_content= article </w:t>
            </w:r>
          </w:p>
          <w:p w14:paraId="1D009128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9A552B" w:rsidRPr="009A552B" w14:paraId="27F86675" w14:textId="77777777" w:rsidTr="009A552B">
        <w:tblPrEx>
          <w:tblCellMar>
            <w:top w:w="9" w:type="dxa"/>
            <w:right w:w="100" w:type="dxa"/>
          </w:tblCellMar>
        </w:tblPrEx>
        <w:trPr>
          <w:trHeight w:val="4438"/>
        </w:trPr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C4E93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8 </w:t>
            </w:r>
          </w:p>
        </w:tc>
        <w:tc>
          <w:tcPr>
            <w:tcW w:w="361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DCF2E7A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От производителя до покупателя.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036C653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  <w:p w14:paraId="30634D59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B1816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7EC25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B0D81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1BAF8" w14:textId="77777777" w:rsidR="009A552B" w:rsidRPr="009A552B" w:rsidRDefault="009A552B" w:rsidP="009A552B">
            <w:pPr>
              <w:spacing w:after="46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-определять и формулировать цель деятельности с </w:t>
            </w:r>
          </w:p>
          <w:p w14:paraId="095EA346" w14:textId="77777777" w:rsidR="009A552B" w:rsidRPr="009A552B" w:rsidRDefault="009A552B" w:rsidP="009A552B">
            <w:pPr>
              <w:spacing w:after="19" w:line="259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помощью педагога; </w:t>
            </w:r>
          </w:p>
          <w:p w14:paraId="0EAA6C7B" w14:textId="77777777" w:rsidR="009A552B" w:rsidRPr="009A552B" w:rsidRDefault="009A552B" w:rsidP="009A552B">
            <w:pPr>
              <w:spacing w:after="23" w:line="25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-проговаривать последовательность действий; </w:t>
            </w:r>
          </w:p>
          <w:p w14:paraId="3B105911" w14:textId="77777777" w:rsidR="009A552B" w:rsidRPr="009A552B" w:rsidRDefault="009A552B" w:rsidP="009A552B">
            <w:pPr>
              <w:spacing w:after="0" w:line="27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-учиться высказывать свое предположение; </w:t>
            </w:r>
          </w:p>
          <w:p w14:paraId="7D35A55B" w14:textId="77777777" w:rsidR="009A552B" w:rsidRPr="009A552B" w:rsidRDefault="009A552B" w:rsidP="009A552B">
            <w:pPr>
              <w:spacing w:after="46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-учиться работать по предложенному </w:t>
            </w:r>
          </w:p>
          <w:p w14:paraId="0E159F81" w14:textId="77777777" w:rsidR="009A552B" w:rsidRPr="009A552B" w:rsidRDefault="009A552B" w:rsidP="009A552B">
            <w:pPr>
              <w:spacing w:after="0" w:line="257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педагогом плану; -учиться добывать новые знания: </w:t>
            </w:r>
          </w:p>
          <w:p w14:paraId="6E94CCAF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находить ответы на вопросы, используя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D57F3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Тест  </w:t>
            </w:r>
          </w:p>
        </w:tc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3E137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2603CFF3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7B4D765D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65C2CCDD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7D3A1685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https://razvitum.ru/articles/35/2222?ut</w:t>
            </w:r>
          </w:p>
          <w:p w14:paraId="387EDD29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m_source=email&amp;utm_medium=email &amp;utm_campaign=1089&amp;utm_content= article </w:t>
            </w:r>
          </w:p>
          <w:p w14:paraId="75F736A6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9A552B" w:rsidRPr="00DE05C4" w14:paraId="7F91E8E7" w14:textId="77777777" w:rsidTr="009A552B">
        <w:tblPrEx>
          <w:tblCellMar>
            <w:top w:w="15" w:type="dxa"/>
            <w:right w:w="48" w:type="dxa"/>
          </w:tblCellMar>
        </w:tblPrEx>
        <w:trPr>
          <w:trHeight w:val="139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ED3C8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7DF86FB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54A3788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128E8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B3795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006CD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1BEBE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свой жизненный опыт, информацию, полученную от педагога, и используя учебную литературу;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F3174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8EBFB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</w:tr>
      <w:tr w:rsidR="009A552B" w:rsidRPr="009A552B" w14:paraId="639EE831" w14:textId="77777777" w:rsidTr="009A552B">
        <w:tblPrEx>
          <w:tblCellMar>
            <w:top w:w="15" w:type="dxa"/>
            <w:right w:w="48" w:type="dxa"/>
          </w:tblCellMar>
        </w:tblPrEx>
        <w:trPr>
          <w:trHeight w:val="4988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0D544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9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4224230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Что такое цена товара?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151CC8F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1485E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1FD63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2A47E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D5455" w14:textId="77777777" w:rsidR="009A552B" w:rsidRPr="009A552B" w:rsidRDefault="009A552B" w:rsidP="009A552B">
            <w:pPr>
              <w:spacing w:after="6" w:line="27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-учиться выражать свои мысли; -учиться объяснять свое несогласие </w:t>
            </w: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>и</w:t>
            </w:r>
          </w:p>
          <w:p w14:paraId="4909238F" w14:textId="77777777" w:rsidR="009A552B" w:rsidRPr="009A552B" w:rsidRDefault="009A552B" w:rsidP="009A552B">
            <w:pPr>
              <w:tabs>
                <w:tab w:val="center" w:pos="0"/>
                <w:tab w:val="center" w:pos="1175"/>
              </w:tabs>
              <w:spacing w:after="28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Calibri" w:eastAsia="Calibri" w:hAnsi="Calibri" w:cs="Calibri"/>
                <w:color w:val="000000"/>
                <w:lang w:val="ru-RU" w:eastAsia="ru-RU"/>
              </w:rPr>
              <w:tab/>
            </w: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пытаться </w:t>
            </w:r>
          </w:p>
          <w:p w14:paraId="7EA60740" w14:textId="77777777" w:rsidR="009A552B" w:rsidRPr="009A552B" w:rsidRDefault="009A552B" w:rsidP="009A552B">
            <w:pPr>
              <w:spacing w:after="19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договориться; </w:t>
            </w:r>
          </w:p>
          <w:p w14:paraId="42712E71" w14:textId="77777777" w:rsidR="009A552B" w:rsidRPr="009A552B" w:rsidRDefault="009A552B" w:rsidP="009A552B">
            <w:pPr>
              <w:spacing w:after="21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-учиться</w:t>
            </w:r>
          </w:p>
          <w:p w14:paraId="0B0F7933" w14:textId="77777777" w:rsidR="009A552B" w:rsidRPr="009A552B" w:rsidRDefault="009A552B" w:rsidP="009A552B">
            <w:pPr>
              <w:spacing w:after="26" w:line="255" w:lineRule="auto"/>
              <w:ind w:right="167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>выполнять различные роли в группе (лидера, исполнителя, критика); -овладевать</w:t>
            </w:r>
          </w:p>
          <w:p w14:paraId="6BA94C54" w14:textId="77777777" w:rsidR="009A552B" w:rsidRPr="009A552B" w:rsidRDefault="009A552B" w:rsidP="009A552B">
            <w:pPr>
              <w:tabs>
                <w:tab w:val="center" w:pos="0"/>
                <w:tab w:val="center" w:pos="1214"/>
              </w:tabs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Calibri" w:eastAsia="Calibri" w:hAnsi="Calibri" w:cs="Calibri"/>
                <w:color w:val="000000"/>
                <w:lang w:val="ru-RU" w:eastAsia="ru-RU"/>
              </w:rPr>
              <w:tab/>
            </w: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навыками </w:t>
            </w:r>
          </w:p>
          <w:p w14:paraId="58E21233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сотрудничества в группе в совместном решении учебной  задачи.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106B7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B92AB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0EC66B16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6D06F0F9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3E577353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3BEFFC29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https://razvitum.ru/articles/35/2222?ut</w:t>
            </w:r>
          </w:p>
          <w:p w14:paraId="00A995E7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m_source=email&amp;utm_medium=email &amp;utm_campaign=1089&amp;utm_content= article </w:t>
            </w:r>
          </w:p>
          <w:p w14:paraId="04E86CB4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9A552B" w:rsidRPr="009A552B" w14:paraId="79BBC651" w14:textId="77777777" w:rsidTr="009A552B">
        <w:tblPrEx>
          <w:tblCellMar>
            <w:top w:w="15" w:type="dxa"/>
            <w:right w:w="48" w:type="dxa"/>
          </w:tblCellMar>
        </w:tblPrEx>
        <w:trPr>
          <w:trHeight w:val="3886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E8AFB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10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4669E58" w14:textId="77777777" w:rsidR="009A552B" w:rsidRPr="009A552B" w:rsidRDefault="009A552B" w:rsidP="009A552B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Почему цены на товары разные?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FD563AB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D7ED2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7271D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461DF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B75CA" w14:textId="77777777" w:rsidR="009A552B" w:rsidRPr="009A552B" w:rsidRDefault="009A552B" w:rsidP="009A552B">
            <w:pPr>
              <w:spacing w:after="46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-определять и формулировать цель деятельности с </w:t>
            </w:r>
          </w:p>
          <w:p w14:paraId="5F528EB0" w14:textId="77777777" w:rsidR="009A552B" w:rsidRPr="009A552B" w:rsidRDefault="009A552B" w:rsidP="009A552B">
            <w:pPr>
              <w:spacing w:after="19" w:line="259" w:lineRule="auto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помощью педагога; </w:t>
            </w:r>
          </w:p>
          <w:p w14:paraId="7D38DAA3" w14:textId="77777777" w:rsidR="009A552B" w:rsidRPr="009A552B" w:rsidRDefault="009A552B" w:rsidP="009A552B">
            <w:pPr>
              <w:spacing w:after="23" w:line="25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-проговаривать последовательность действий; </w:t>
            </w:r>
          </w:p>
          <w:p w14:paraId="0928A437" w14:textId="77777777" w:rsidR="009A552B" w:rsidRPr="009A552B" w:rsidRDefault="009A552B" w:rsidP="009A552B">
            <w:pPr>
              <w:spacing w:after="0" w:line="27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-учиться высказывать свое предположение; </w:t>
            </w:r>
          </w:p>
          <w:p w14:paraId="77309557" w14:textId="77777777" w:rsidR="009A552B" w:rsidRPr="009A552B" w:rsidRDefault="009A552B" w:rsidP="009A552B">
            <w:pPr>
              <w:spacing w:after="44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-учиться работать по предложенному </w:t>
            </w:r>
          </w:p>
          <w:p w14:paraId="1DDE0FC3" w14:textId="77777777" w:rsidR="009A552B" w:rsidRPr="009A552B" w:rsidRDefault="009A552B" w:rsidP="009A552B">
            <w:pPr>
              <w:spacing w:after="21" w:line="259" w:lineRule="auto"/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педагогом плану; </w:t>
            </w:r>
          </w:p>
          <w:p w14:paraId="6B0F67B5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-учиться добывать новые знания: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A699D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Составление «банка» пословиц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28460" w14:textId="77777777" w:rsidR="009A552B" w:rsidRPr="009A552B" w:rsidRDefault="009A552B" w:rsidP="009A552B">
            <w:pPr>
              <w:spacing w:after="1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3D1D36A2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24C5C3F0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51FA94EB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152FE732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https://razvitum.ru/articles/35/2222?ut</w:t>
            </w:r>
          </w:p>
          <w:p w14:paraId="69C52B40" w14:textId="77777777" w:rsidR="009A552B" w:rsidRPr="009A552B" w:rsidRDefault="009A552B" w:rsidP="009A552B">
            <w:pPr>
              <w:spacing w:after="1" w:line="237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m_source=email&amp;utm_medium=email &amp;utm_campaign=1089&amp;utm_content= article </w:t>
            </w:r>
          </w:p>
          <w:p w14:paraId="4C191808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</w:tbl>
    <w:p w14:paraId="33B40258" w14:textId="77777777" w:rsidR="009A552B" w:rsidRPr="009A552B" w:rsidRDefault="009A552B" w:rsidP="009A552B">
      <w:pPr>
        <w:spacing w:after="0" w:line="259" w:lineRule="auto"/>
        <w:ind w:right="1610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W w:w="15617" w:type="dxa"/>
        <w:tblInd w:w="-108" w:type="dxa"/>
        <w:tblCellMar>
          <w:top w:w="15" w:type="dxa"/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579"/>
        <w:gridCol w:w="13"/>
        <w:gridCol w:w="3226"/>
        <w:gridCol w:w="217"/>
        <w:gridCol w:w="309"/>
        <w:gridCol w:w="237"/>
        <w:gridCol w:w="573"/>
        <w:gridCol w:w="283"/>
        <w:gridCol w:w="527"/>
        <w:gridCol w:w="341"/>
        <w:gridCol w:w="394"/>
        <w:gridCol w:w="284"/>
        <w:gridCol w:w="2917"/>
        <w:gridCol w:w="18"/>
        <w:gridCol w:w="1679"/>
        <w:gridCol w:w="6"/>
        <w:gridCol w:w="4014"/>
      </w:tblGrid>
      <w:tr w:rsidR="009A552B" w:rsidRPr="00DE05C4" w14:paraId="12557E0C" w14:textId="77777777" w:rsidTr="00B54C39">
        <w:trPr>
          <w:trHeight w:val="1946"/>
        </w:trPr>
        <w:tc>
          <w:tcPr>
            <w:tcW w:w="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AB99F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612" w:type="dxa"/>
            <w:gridSpan w:val="2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B3FBF76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7A0DC45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F2B12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40983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B45E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D4274" w14:textId="77777777" w:rsidR="009A552B" w:rsidRPr="009A552B" w:rsidRDefault="009A552B" w:rsidP="009A552B">
            <w:pPr>
              <w:spacing w:after="0" w:line="259" w:lineRule="auto"/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находить ответы на </w:t>
            </w:r>
          </w:p>
          <w:p w14:paraId="622B40D8" w14:textId="77777777" w:rsidR="009A552B" w:rsidRPr="009A552B" w:rsidRDefault="009A552B" w:rsidP="009A552B">
            <w:pPr>
              <w:spacing w:after="0" w:line="259" w:lineRule="auto"/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вопросы, используя </w:t>
            </w:r>
          </w:p>
          <w:p w14:paraId="30637D1B" w14:textId="77777777" w:rsidR="009A552B" w:rsidRPr="009A552B" w:rsidRDefault="009A552B" w:rsidP="009A552B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свой жизненный опыт, информацию, </w:t>
            </w:r>
          </w:p>
          <w:p w14:paraId="73C33817" w14:textId="77777777" w:rsidR="009A552B" w:rsidRPr="009A552B" w:rsidRDefault="009A552B" w:rsidP="009A552B">
            <w:pPr>
              <w:spacing w:after="0" w:line="259" w:lineRule="auto"/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полученную от </w:t>
            </w:r>
          </w:p>
          <w:p w14:paraId="234BCEE8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педагога, и используя учебную литературу;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D5A32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A07AE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</w:tr>
      <w:tr w:rsidR="009A552B" w:rsidRPr="009A552B" w14:paraId="1DA76844" w14:textId="77777777" w:rsidTr="00B54C39">
        <w:trPr>
          <w:trHeight w:val="4988"/>
        </w:trPr>
        <w:tc>
          <w:tcPr>
            <w:tcW w:w="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1520C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11 </w:t>
            </w:r>
          </w:p>
        </w:tc>
        <w:tc>
          <w:tcPr>
            <w:tcW w:w="3612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D457F56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От чего зависит цена товара?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E32CC27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EB9B3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6F773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FAE14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5EAB0" w14:textId="77777777" w:rsidR="009A552B" w:rsidRPr="009A552B" w:rsidRDefault="009A552B" w:rsidP="009A552B">
            <w:pPr>
              <w:spacing w:after="0" w:line="27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-учиться выражать свои мысли; </w:t>
            </w:r>
          </w:p>
          <w:p w14:paraId="48094F55" w14:textId="77777777" w:rsidR="009A552B" w:rsidRPr="009A552B" w:rsidRDefault="009A552B" w:rsidP="009A552B">
            <w:pPr>
              <w:spacing w:after="5" w:line="27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-учиться объяснять свое несогласие </w:t>
            </w: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>и</w:t>
            </w:r>
          </w:p>
          <w:p w14:paraId="28355136" w14:textId="77777777" w:rsidR="009A552B" w:rsidRPr="009A552B" w:rsidRDefault="009A552B" w:rsidP="009A552B">
            <w:pPr>
              <w:tabs>
                <w:tab w:val="center" w:pos="0"/>
                <w:tab w:val="center" w:pos="1175"/>
              </w:tabs>
              <w:spacing w:after="28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Calibri" w:eastAsia="Calibri" w:hAnsi="Calibri" w:cs="Calibri"/>
                <w:color w:val="000000"/>
                <w:lang w:val="ru-RU" w:eastAsia="ru-RU"/>
              </w:rPr>
              <w:tab/>
            </w: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пытаться </w:t>
            </w:r>
          </w:p>
          <w:p w14:paraId="20795C96" w14:textId="77777777" w:rsidR="009A552B" w:rsidRPr="009A552B" w:rsidRDefault="009A552B" w:rsidP="009A552B">
            <w:pPr>
              <w:spacing w:after="19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договориться; </w:t>
            </w:r>
          </w:p>
          <w:p w14:paraId="6AE1A368" w14:textId="77777777" w:rsidR="009A552B" w:rsidRPr="009A552B" w:rsidRDefault="009A552B" w:rsidP="009A552B">
            <w:pPr>
              <w:spacing w:after="21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-учиться</w:t>
            </w:r>
          </w:p>
          <w:p w14:paraId="6D46C078" w14:textId="77777777" w:rsidR="009A552B" w:rsidRPr="009A552B" w:rsidRDefault="009A552B" w:rsidP="009A552B">
            <w:pPr>
              <w:spacing w:after="26" w:line="255" w:lineRule="auto"/>
              <w:ind w:right="165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>выполнять различные роли в группе (лидера, исполнителя, критика); -овладевать</w:t>
            </w:r>
          </w:p>
          <w:p w14:paraId="4E52A6D1" w14:textId="77777777" w:rsidR="009A552B" w:rsidRPr="009A552B" w:rsidRDefault="009A552B" w:rsidP="009A552B">
            <w:pPr>
              <w:tabs>
                <w:tab w:val="center" w:pos="0"/>
                <w:tab w:val="center" w:pos="1214"/>
              </w:tabs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Calibri" w:eastAsia="Calibri" w:hAnsi="Calibri" w:cs="Calibri"/>
                <w:color w:val="000000"/>
                <w:lang w:val="ru-RU" w:eastAsia="ru-RU"/>
              </w:rPr>
              <w:tab/>
            </w: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навыками </w:t>
            </w:r>
          </w:p>
          <w:p w14:paraId="53D67711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сотрудничества в группе в совместном решении учебной  задачи.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2AA87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4F7B4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1E4F7522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694D4A6D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552D36D3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429D26D3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https://razvitum.ru/articles/35/2222?ut</w:t>
            </w:r>
          </w:p>
          <w:p w14:paraId="21E75541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m_source=email&amp;utm_medium=email &amp;utm_campaign=1089&amp;utm_content= article </w:t>
            </w:r>
          </w:p>
          <w:p w14:paraId="42BE67F8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9A552B" w:rsidRPr="009A552B" w14:paraId="6326D38B" w14:textId="77777777" w:rsidTr="00B54C39">
        <w:trPr>
          <w:trHeight w:val="3334"/>
        </w:trPr>
        <w:tc>
          <w:tcPr>
            <w:tcW w:w="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7C402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12 </w:t>
            </w:r>
          </w:p>
        </w:tc>
        <w:tc>
          <w:tcPr>
            <w:tcW w:w="3612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4074942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Товары ежедневного потребления. Какие они?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6923C39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D28FB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9E998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33FD6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4E9DC" w14:textId="77777777" w:rsidR="009A552B" w:rsidRPr="009A552B" w:rsidRDefault="009A552B" w:rsidP="009A552B">
            <w:pPr>
              <w:spacing w:after="46" w:line="238" w:lineRule="auto"/>
              <w:ind w:right="17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-определять и формулировать цель деятельности с </w:t>
            </w:r>
          </w:p>
          <w:p w14:paraId="63BC4CB9" w14:textId="77777777" w:rsidR="009A552B" w:rsidRPr="009A552B" w:rsidRDefault="009A552B" w:rsidP="009A552B">
            <w:pPr>
              <w:spacing w:after="20"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помощью педагога; </w:t>
            </w:r>
          </w:p>
          <w:p w14:paraId="49D85110" w14:textId="77777777" w:rsidR="009A552B" w:rsidRPr="009A552B" w:rsidRDefault="009A552B" w:rsidP="009A552B">
            <w:pPr>
              <w:spacing w:after="23" w:line="25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-проговаривать последовательность действий; </w:t>
            </w:r>
          </w:p>
          <w:p w14:paraId="0AAAB652" w14:textId="77777777" w:rsidR="009A552B" w:rsidRPr="009A552B" w:rsidRDefault="009A552B" w:rsidP="009A552B">
            <w:pPr>
              <w:spacing w:after="0" w:line="27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-учиться высказывать свое предположение; </w:t>
            </w:r>
          </w:p>
          <w:p w14:paraId="522123A8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работать по предложенному педагогом плану;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1C2E4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E7D05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688EFAA3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5032268A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2EFD687B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4A9E032F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https://razvitum.ru/articles/35/2222?ut</w:t>
            </w:r>
          </w:p>
          <w:p w14:paraId="2AED0D60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m_source=email&amp;utm_medium=email &amp;utm_campaign=1089&amp;utm_content=</w:t>
            </w:r>
          </w:p>
        </w:tc>
      </w:tr>
      <w:tr w:rsidR="009A552B" w:rsidRPr="009A552B" w14:paraId="0FE44E3A" w14:textId="77777777" w:rsidTr="00B54C39">
        <w:tblPrEx>
          <w:tblCellMar>
            <w:top w:w="9" w:type="dxa"/>
          </w:tblCellMar>
        </w:tblPrEx>
        <w:trPr>
          <w:trHeight w:val="566"/>
        </w:trPr>
        <w:tc>
          <w:tcPr>
            <w:tcW w:w="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FF66A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612" w:type="dxa"/>
            <w:gridSpan w:val="2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FCD23B6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BDFE9D7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AA629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5508E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0335F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FB0E8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2959C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28001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article </w:t>
            </w:r>
          </w:p>
          <w:p w14:paraId="1CA5636F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9A552B" w:rsidRPr="009A552B" w14:paraId="77BA4F2F" w14:textId="77777777" w:rsidTr="00B54C39">
        <w:tblPrEx>
          <w:tblCellMar>
            <w:top w:w="9" w:type="dxa"/>
          </w:tblCellMar>
        </w:tblPrEx>
        <w:trPr>
          <w:trHeight w:val="5816"/>
        </w:trPr>
        <w:tc>
          <w:tcPr>
            <w:tcW w:w="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9C3B0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13 </w:t>
            </w:r>
          </w:p>
        </w:tc>
        <w:tc>
          <w:tcPr>
            <w:tcW w:w="3612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9F50EC1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Урок от Бурундука и компании: Товары, необходимые нам ежедневно.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943D775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D7913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A9203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05B34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792C2" w14:textId="77777777" w:rsidR="009A552B" w:rsidRPr="009A552B" w:rsidRDefault="009A552B" w:rsidP="009A552B">
            <w:pPr>
              <w:spacing w:after="46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-определять и формулировать цель деятельности с </w:t>
            </w:r>
          </w:p>
          <w:p w14:paraId="62961782" w14:textId="77777777" w:rsidR="009A552B" w:rsidRPr="009A552B" w:rsidRDefault="009A552B" w:rsidP="009A552B">
            <w:pPr>
              <w:spacing w:after="19"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помощью педагога; </w:t>
            </w:r>
          </w:p>
          <w:p w14:paraId="3310B9CF" w14:textId="77777777" w:rsidR="009A552B" w:rsidRPr="009A552B" w:rsidRDefault="009A552B" w:rsidP="009A552B">
            <w:pPr>
              <w:spacing w:after="23" w:line="25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-проговаривать последовательность действий; </w:t>
            </w:r>
          </w:p>
          <w:p w14:paraId="23B4FD0A" w14:textId="77777777" w:rsidR="009A552B" w:rsidRPr="009A552B" w:rsidRDefault="009A552B" w:rsidP="009A552B">
            <w:pPr>
              <w:spacing w:after="0" w:line="27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-учиться высказывать свое предположение; </w:t>
            </w:r>
          </w:p>
          <w:p w14:paraId="715C1D01" w14:textId="77777777" w:rsidR="009A552B" w:rsidRPr="009A552B" w:rsidRDefault="009A552B" w:rsidP="009A552B">
            <w:pPr>
              <w:spacing w:after="46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-учиться работать по предложенному </w:t>
            </w:r>
          </w:p>
          <w:p w14:paraId="75D1AE4A" w14:textId="77777777" w:rsidR="009A552B" w:rsidRPr="009A552B" w:rsidRDefault="009A552B" w:rsidP="009A552B">
            <w:pPr>
              <w:spacing w:after="21" w:line="259" w:lineRule="auto"/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педагогом плану; </w:t>
            </w:r>
          </w:p>
          <w:p w14:paraId="081841B3" w14:textId="77777777" w:rsidR="009A552B" w:rsidRPr="009A552B" w:rsidRDefault="009A552B" w:rsidP="009A552B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-учиться добывать новые знания: находить ответы на </w:t>
            </w:r>
          </w:p>
          <w:p w14:paraId="259D2A66" w14:textId="77777777" w:rsidR="009A552B" w:rsidRPr="009A552B" w:rsidRDefault="009A552B" w:rsidP="009A552B">
            <w:pPr>
              <w:spacing w:after="0" w:line="259" w:lineRule="auto"/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вопросы, используя </w:t>
            </w:r>
          </w:p>
          <w:p w14:paraId="197051A4" w14:textId="77777777" w:rsidR="009A552B" w:rsidRPr="009A552B" w:rsidRDefault="009A552B" w:rsidP="009A552B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свой жизненный опыт, информацию, </w:t>
            </w:r>
          </w:p>
          <w:p w14:paraId="04F8B81B" w14:textId="77777777" w:rsidR="009A552B" w:rsidRPr="009A552B" w:rsidRDefault="009A552B" w:rsidP="009A552B">
            <w:pPr>
              <w:spacing w:after="0" w:line="259" w:lineRule="auto"/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полученную от </w:t>
            </w:r>
          </w:p>
          <w:p w14:paraId="54BB87C6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педагога, и используя учебную литературу;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497F6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69AD2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7E7E5E0D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50EB0AFD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641165E6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0A7F082B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https://razvitum.ru/articles/35/2222?ut</w:t>
            </w:r>
          </w:p>
          <w:p w14:paraId="46690468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m_source=email&amp;utm_medium=email &amp;utm_campaign=1089&amp;utm_content= article </w:t>
            </w:r>
          </w:p>
          <w:p w14:paraId="45DAD8C1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9A552B" w:rsidRPr="009A552B" w14:paraId="7E754F7D" w14:textId="77777777" w:rsidTr="00B54C39">
        <w:tblPrEx>
          <w:tblCellMar>
            <w:top w:w="9" w:type="dxa"/>
          </w:tblCellMar>
        </w:tblPrEx>
        <w:trPr>
          <w:trHeight w:val="3886"/>
        </w:trPr>
        <w:tc>
          <w:tcPr>
            <w:tcW w:w="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CAD91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14 </w:t>
            </w:r>
          </w:p>
        </w:tc>
        <w:tc>
          <w:tcPr>
            <w:tcW w:w="3612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71B784D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Качество товара и его себестоимость.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3E32001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F8DC5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E9C61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1F899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AEABD" w14:textId="77777777" w:rsidR="009A552B" w:rsidRPr="009A552B" w:rsidRDefault="009A552B" w:rsidP="009A552B">
            <w:pPr>
              <w:spacing w:after="46" w:line="238" w:lineRule="auto"/>
              <w:ind w:right="17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-определять и формулировать цель деятельности с </w:t>
            </w:r>
          </w:p>
          <w:p w14:paraId="57BC1060" w14:textId="77777777" w:rsidR="009A552B" w:rsidRPr="009A552B" w:rsidRDefault="009A552B" w:rsidP="009A552B">
            <w:pPr>
              <w:spacing w:after="19"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помощью педагога; </w:t>
            </w:r>
          </w:p>
          <w:p w14:paraId="64CD2A29" w14:textId="77777777" w:rsidR="009A552B" w:rsidRPr="009A552B" w:rsidRDefault="009A552B" w:rsidP="009A552B">
            <w:pPr>
              <w:spacing w:after="23" w:line="25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-проговаривать последовательность действий; </w:t>
            </w:r>
          </w:p>
          <w:p w14:paraId="2DD74754" w14:textId="77777777" w:rsidR="009A552B" w:rsidRPr="009A552B" w:rsidRDefault="009A552B" w:rsidP="009A552B">
            <w:pPr>
              <w:spacing w:after="0" w:line="27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-учиться высказывать свое предположение; </w:t>
            </w:r>
          </w:p>
          <w:p w14:paraId="36D83297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работать по предложенному педагогом плану;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992DD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3F11E" w14:textId="77777777" w:rsidR="009A552B" w:rsidRPr="009A552B" w:rsidRDefault="009A552B" w:rsidP="009A552B">
            <w:pPr>
              <w:spacing w:after="1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04E5D4A8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001BF2D3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4B3F2832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50F5F210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https://razvitum.ru/articles/35/2222?ut</w:t>
            </w:r>
          </w:p>
          <w:p w14:paraId="06542742" w14:textId="77777777" w:rsidR="009A552B" w:rsidRPr="009A552B" w:rsidRDefault="009A552B" w:rsidP="009A552B">
            <w:pPr>
              <w:spacing w:after="1" w:line="237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m_source=email&amp;utm_medium=email &amp;utm_campaign=1089&amp;utm_content= article </w:t>
            </w:r>
          </w:p>
          <w:p w14:paraId="6572C17A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9A552B" w:rsidRPr="009A552B" w14:paraId="4AC50477" w14:textId="77777777" w:rsidTr="00B54C39">
        <w:tblPrEx>
          <w:tblCellMar>
            <w:top w:w="9" w:type="dxa"/>
            <w:left w:w="108" w:type="dxa"/>
            <w:right w:w="60" w:type="dxa"/>
          </w:tblCellMar>
        </w:tblPrEx>
        <w:trPr>
          <w:trHeight w:val="5258"/>
        </w:trPr>
        <w:tc>
          <w:tcPr>
            <w:tcW w:w="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1953C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15 </w:t>
            </w:r>
          </w:p>
        </w:tc>
        <w:tc>
          <w:tcPr>
            <w:tcW w:w="3612" w:type="dxa"/>
            <w:gridSpan w:val="2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196CBAE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Рынок. Проблема выбора качественного товара.           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110A47D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2ED74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7521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626E9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FB420" w14:textId="77777777" w:rsidR="009A552B" w:rsidRPr="009A552B" w:rsidRDefault="009A552B" w:rsidP="00ED61AC">
            <w:pPr>
              <w:numPr>
                <w:ilvl w:val="0"/>
                <w:numId w:val="10"/>
              </w:numPr>
              <w:spacing w:after="29" w:line="259" w:lineRule="auto"/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</w:t>
            </w:r>
          </w:p>
          <w:p w14:paraId="1BFE16A7" w14:textId="77777777" w:rsidR="009A552B" w:rsidRPr="009A552B" w:rsidRDefault="009A552B" w:rsidP="009A552B">
            <w:pPr>
              <w:spacing w:after="2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выражать свои мысли; </w:t>
            </w:r>
          </w:p>
          <w:p w14:paraId="7DB7D523" w14:textId="77777777" w:rsidR="009A552B" w:rsidRPr="009A552B" w:rsidRDefault="009A552B" w:rsidP="00ED61AC">
            <w:pPr>
              <w:numPr>
                <w:ilvl w:val="0"/>
                <w:numId w:val="10"/>
              </w:numPr>
              <w:spacing w:after="22" w:line="258" w:lineRule="auto"/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учиться объяснять свое несогласие и</w:t>
            </w:r>
          </w:p>
          <w:p w14:paraId="1078A311" w14:textId="77777777" w:rsidR="009A552B" w:rsidRPr="009A552B" w:rsidRDefault="009A552B" w:rsidP="009A552B">
            <w:pPr>
              <w:spacing w:after="0" w:line="283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пытаться договориться; </w:t>
            </w:r>
          </w:p>
          <w:p w14:paraId="7F1486AF" w14:textId="77777777" w:rsidR="009A552B" w:rsidRPr="009A552B" w:rsidRDefault="009A552B" w:rsidP="00ED61AC">
            <w:pPr>
              <w:numPr>
                <w:ilvl w:val="0"/>
                <w:numId w:val="10"/>
              </w:numPr>
              <w:spacing w:after="0" w:line="263" w:lineRule="auto"/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 </w:t>
            </w: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выполнять различные роли в </w:t>
            </w:r>
          </w:p>
          <w:p w14:paraId="517FDAAA" w14:textId="77777777" w:rsidR="009A552B" w:rsidRPr="009A552B" w:rsidRDefault="009A552B" w:rsidP="009A552B">
            <w:pPr>
              <w:spacing w:after="0" w:line="259" w:lineRule="auto"/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группе (лидера, </w:t>
            </w:r>
          </w:p>
          <w:p w14:paraId="30F48599" w14:textId="77777777" w:rsidR="009A552B" w:rsidRPr="009A552B" w:rsidRDefault="009A552B" w:rsidP="009A552B">
            <w:pPr>
              <w:spacing w:after="1" w:line="27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исполнителя, критика); </w:t>
            </w:r>
          </w:p>
          <w:p w14:paraId="2FB61041" w14:textId="77777777" w:rsidR="009A552B" w:rsidRPr="009A552B" w:rsidRDefault="009A552B" w:rsidP="00ED61AC">
            <w:pPr>
              <w:numPr>
                <w:ilvl w:val="0"/>
                <w:numId w:val="10"/>
              </w:numPr>
              <w:spacing w:after="0" w:line="263" w:lineRule="auto"/>
              <w:ind w:right="2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овладевать  </w:t>
            </w: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навыками сотрудничества в </w:t>
            </w:r>
          </w:p>
          <w:p w14:paraId="769A6700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группе в совместном решении учебной  задачи.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E5F97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Составление постера 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5EF9B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68D5FFA6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74BD642F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20B959F5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01BCE1A7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https://razvitum.ru/articles/35/2222?ut</w:t>
            </w:r>
          </w:p>
          <w:p w14:paraId="46296862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m_source=email&amp;utm_medium=email &amp;utm_campaign=1089&amp;utm_content= article </w:t>
            </w:r>
          </w:p>
          <w:p w14:paraId="3D965198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9A552B" w:rsidRPr="009A552B" w14:paraId="68DA7AD0" w14:textId="77777777" w:rsidTr="00B54C39">
        <w:tblPrEx>
          <w:tblCellMar>
            <w:top w:w="9" w:type="dxa"/>
            <w:left w:w="108" w:type="dxa"/>
            <w:right w:w="60" w:type="dxa"/>
          </w:tblCellMar>
        </w:tblPrEx>
        <w:trPr>
          <w:trHeight w:val="3884"/>
        </w:trPr>
        <w:tc>
          <w:tcPr>
            <w:tcW w:w="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937AE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16 </w:t>
            </w:r>
          </w:p>
        </w:tc>
        <w:tc>
          <w:tcPr>
            <w:tcW w:w="3612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AE9B7A6" w14:textId="77777777" w:rsidR="009A552B" w:rsidRPr="009A552B" w:rsidRDefault="009A552B" w:rsidP="009A552B">
            <w:pPr>
              <w:spacing w:after="0" w:line="259" w:lineRule="auto"/>
              <w:ind w:right="337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111115"/>
                <w:sz w:val="24"/>
                <w:lang w:val="ru-RU" w:eastAsia="ru-RU"/>
              </w:rPr>
              <w:t xml:space="preserve">Графики </w:t>
            </w:r>
            <w:r w:rsidRPr="009A552B">
              <w:rPr>
                <w:rFonts w:ascii="Times New Roman" w:eastAsia="Times New Roman" w:hAnsi="Times New Roman" w:cs="Times New Roman"/>
                <w:b/>
                <w:i/>
                <w:color w:val="111115"/>
                <w:sz w:val="24"/>
                <w:lang w:val="ru-RU" w:eastAsia="ru-RU"/>
              </w:rPr>
              <w:t>(3 часа)</w:t>
            </w: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 Отношения покупателя и продавца. Этикет.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3371FF1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139B7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00129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98061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EADBB" w14:textId="77777777" w:rsidR="009A552B" w:rsidRPr="009A552B" w:rsidRDefault="009A552B" w:rsidP="009A552B">
            <w:pPr>
              <w:spacing w:after="46" w:line="238" w:lineRule="auto"/>
              <w:ind w:right="16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-определять и формулировать цель деятельности с </w:t>
            </w:r>
          </w:p>
          <w:p w14:paraId="307BA405" w14:textId="77777777" w:rsidR="009A552B" w:rsidRPr="009A552B" w:rsidRDefault="009A552B" w:rsidP="009A552B">
            <w:pPr>
              <w:spacing w:after="19" w:line="259" w:lineRule="auto"/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помощью педагога; </w:t>
            </w:r>
          </w:p>
          <w:p w14:paraId="1250196E" w14:textId="77777777" w:rsidR="009A552B" w:rsidRPr="009A552B" w:rsidRDefault="009A552B" w:rsidP="009A552B">
            <w:pPr>
              <w:spacing w:after="23" w:line="25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-проговаривать последовательность действий; </w:t>
            </w:r>
          </w:p>
          <w:p w14:paraId="25EC3A9F" w14:textId="77777777" w:rsidR="009A552B" w:rsidRPr="009A552B" w:rsidRDefault="009A552B" w:rsidP="009A552B">
            <w:pPr>
              <w:spacing w:after="0" w:line="27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-учиться высказывать свое предположение; </w:t>
            </w:r>
          </w:p>
          <w:p w14:paraId="7291BF4C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работать по предложенному педагогом плану;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4C922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50761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0778C88B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3FB227BB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30AB035B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2BAC8C68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https://razvitum.ru/articles/35/2222?ut</w:t>
            </w:r>
          </w:p>
          <w:p w14:paraId="15933D29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m_source=email&amp;utm_medium=email &amp;utm_campaign=1089&amp;utm_content= article </w:t>
            </w:r>
          </w:p>
          <w:p w14:paraId="4C9E1D65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9A552B" w:rsidRPr="00DE05C4" w14:paraId="64721806" w14:textId="77777777" w:rsidTr="00B54C39">
        <w:tblPrEx>
          <w:tblCellMar>
            <w:top w:w="9" w:type="dxa"/>
            <w:left w:w="108" w:type="dxa"/>
            <w:right w:w="60" w:type="dxa"/>
          </w:tblCellMar>
        </w:tblPrEx>
        <w:trPr>
          <w:trHeight w:val="1126"/>
        </w:trPr>
        <w:tc>
          <w:tcPr>
            <w:tcW w:w="6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67693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17 </w:t>
            </w:r>
          </w:p>
        </w:tc>
        <w:tc>
          <w:tcPr>
            <w:tcW w:w="3612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D1FA64B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Что такое график? 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23B4A43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CBCF7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A144A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93C70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08190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• </w:t>
            </w: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определять </w:t>
            </w: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и формулировать цель деятельности с помощью педагога;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721F2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Тест </w:t>
            </w:r>
          </w:p>
        </w:tc>
        <w:tc>
          <w:tcPr>
            <w:tcW w:w="40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DEFF8" w14:textId="77777777" w:rsidR="009A552B" w:rsidRPr="009A552B" w:rsidRDefault="009A552B" w:rsidP="009A552B">
            <w:pPr>
              <w:spacing w:after="1" w:line="237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http://www.gorodfinansov.ru www.azbukafinansov.ru http://www.it-n.ru/ </w:t>
            </w:r>
          </w:p>
          <w:p w14:paraId="545BE521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http://www.uchportal.ru/load/136 </w:t>
            </w:r>
          </w:p>
        </w:tc>
      </w:tr>
      <w:tr w:rsidR="009A552B" w:rsidRPr="009A552B" w14:paraId="13D25FD2" w14:textId="77777777" w:rsidTr="009A552B">
        <w:tblPrEx>
          <w:tblCellMar>
            <w:top w:w="9" w:type="dxa"/>
            <w:left w:w="108" w:type="dxa"/>
            <w:right w:w="100" w:type="dxa"/>
          </w:tblCellMar>
        </w:tblPrEx>
        <w:trPr>
          <w:trHeight w:val="553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0B9A2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3397" w:type="dxa"/>
            <w:gridSpan w:val="2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9DE8558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8AE66CC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A742D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7DAE8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5DA17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2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C55BB" w14:textId="77777777" w:rsidR="009A552B" w:rsidRPr="009A552B" w:rsidRDefault="009A552B" w:rsidP="00ED61AC">
            <w:pPr>
              <w:numPr>
                <w:ilvl w:val="0"/>
                <w:numId w:val="11"/>
              </w:numPr>
              <w:spacing w:after="19" w:line="260" w:lineRule="auto"/>
              <w:ind w:right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проговаривать последовательность действий; </w:t>
            </w:r>
          </w:p>
          <w:p w14:paraId="3911DBAC" w14:textId="77777777" w:rsidR="009A552B" w:rsidRPr="009A552B" w:rsidRDefault="009A552B" w:rsidP="00ED61AC">
            <w:pPr>
              <w:numPr>
                <w:ilvl w:val="0"/>
                <w:numId w:val="11"/>
              </w:numPr>
              <w:spacing w:after="0" w:line="259" w:lineRule="auto"/>
              <w:ind w:right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</w:t>
            </w:r>
          </w:p>
          <w:p w14:paraId="7D252F52" w14:textId="77777777" w:rsidR="009A552B" w:rsidRPr="009A552B" w:rsidRDefault="009A552B" w:rsidP="009A552B">
            <w:pPr>
              <w:spacing w:after="0" w:line="27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высказывать свое предположение; </w:t>
            </w:r>
          </w:p>
          <w:p w14:paraId="169554D4" w14:textId="77777777" w:rsidR="009A552B" w:rsidRPr="009A552B" w:rsidRDefault="009A552B" w:rsidP="00ED61AC">
            <w:pPr>
              <w:numPr>
                <w:ilvl w:val="0"/>
                <w:numId w:val="11"/>
              </w:numPr>
              <w:spacing w:after="0" w:line="238" w:lineRule="auto"/>
              <w:ind w:right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работать по </w:t>
            </w:r>
          </w:p>
          <w:p w14:paraId="79E3FC30" w14:textId="77777777" w:rsidR="009A552B" w:rsidRPr="009A552B" w:rsidRDefault="009A552B" w:rsidP="009A552B">
            <w:pPr>
              <w:spacing w:after="22" w:line="259" w:lineRule="auto"/>
              <w:ind w:right="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предложенному </w:t>
            </w:r>
          </w:p>
          <w:p w14:paraId="3A4EBFF7" w14:textId="77777777" w:rsidR="009A552B" w:rsidRPr="009A552B" w:rsidRDefault="009A552B" w:rsidP="009A552B">
            <w:pPr>
              <w:spacing w:after="21" w:line="259" w:lineRule="auto"/>
              <w:ind w:right="1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педагогом плану; </w:t>
            </w:r>
          </w:p>
          <w:p w14:paraId="7A272A63" w14:textId="77777777" w:rsidR="009A552B" w:rsidRPr="009A552B" w:rsidRDefault="009A552B" w:rsidP="00ED61AC">
            <w:pPr>
              <w:numPr>
                <w:ilvl w:val="0"/>
                <w:numId w:val="11"/>
              </w:numPr>
              <w:spacing w:after="0" w:line="259" w:lineRule="auto"/>
              <w:ind w:right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</w:t>
            </w:r>
          </w:p>
          <w:p w14:paraId="4B9218FE" w14:textId="77777777" w:rsidR="009A552B" w:rsidRPr="009A552B" w:rsidRDefault="009A552B" w:rsidP="009A552B">
            <w:pPr>
              <w:spacing w:after="0" w:line="259" w:lineRule="auto"/>
              <w:ind w:right="1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добывать новые </w:t>
            </w:r>
          </w:p>
          <w:p w14:paraId="3ED59A05" w14:textId="77777777" w:rsidR="009A552B" w:rsidRPr="009A552B" w:rsidRDefault="009A552B" w:rsidP="009A552B">
            <w:pPr>
              <w:spacing w:after="0" w:line="259" w:lineRule="auto"/>
              <w:ind w:right="1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знания: находить </w:t>
            </w:r>
          </w:p>
          <w:p w14:paraId="2382922D" w14:textId="77777777" w:rsidR="009A552B" w:rsidRPr="009A552B" w:rsidRDefault="009A552B" w:rsidP="009A552B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ответы на вопросы, используя свой </w:t>
            </w:r>
          </w:p>
          <w:p w14:paraId="632E9273" w14:textId="77777777" w:rsidR="009A552B" w:rsidRPr="009A552B" w:rsidRDefault="009A552B" w:rsidP="009A552B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жизненный опыт, информацию, </w:t>
            </w:r>
          </w:p>
          <w:p w14:paraId="0CB53845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полученную от </w:t>
            </w:r>
          </w:p>
          <w:p w14:paraId="1F3C7786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педагога, и используя учебную литературу; </w:t>
            </w:r>
          </w:p>
        </w:tc>
        <w:tc>
          <w:tcPr>
            <w:tcW w:w="1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21BF4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75C65" w14:textId="77777777" w:rsidR="009A552B" w:rsidRPr="009A552B" w:rsidRDefault="009A552B" w:rsidP="009A552B">
            <w:pPr>
              <w:spacing w:after="0" w:line="23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ttp://michurin.com/index.htm http://michurin.com/index.htm </w:t>
            </w:r>
          </w:p>
          <w:p w14:paraId="77607929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4B151E5E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043ADB63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60FF1345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https://razvitum.ru/articles/35/2222?ut</w:t>
            </w:r>
          </w:p>
          <w:p w14:paraId="349321A6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m_source=email&amp;utm_medium=email &amp;utm_campaign=1089&amp;utm_content= article </w:t>
            </w:r>
          </w:p>
          <w:p w14:paraId="0B7EA025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9A552B" w:rsidRPr="009A552B" w14:paraId="6B4C16A3" w14:textId="77777777" w:rsidTr="009A552B">
        <w:tblPrEx>
          <w:tblCellMar>
            <w:top w:w="9" w:type="dxa"/>
            <w:left w:w="108" w:type="dxa"/>
            <w:right w:w="100" w:type="dxa"/>
          </w:tblCellMar>
        </w:tblPrEx>
        <w:trPr>
          <w:trHeight w:val="3884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2AD7F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18 </w:t>
            </w:r>
          </w:p>
        </w:tc>
        <w:tc>
          <w:tcPr>
            <w:tcW w:w="339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9B68913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Виды графиков. 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AB5709F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E71FC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78B84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01EEB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F00A6" w14:textId="77777777" w:rsidR="009A552B" w:rsidRPr="009A552B" w:rsidRDefault="009A552B" w:rsidP="009A552B">
            <w:pPr>
              <w:spacing w:after="46" w:line="238" w:lineRule="auto"/>
              <w:ind w:right="12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-определять и формулировать цель деятельности с </w:t>
            </w:r>
          </w:p>
          <w:p w14:paraId="01C8D400" w14:textId="77777777" w:rsidR="009A552B" w:rsidRPr="009A552B" w:rsidRDefault="009A552B" w:rsidP="009A552B">
            <w:pPr>
              <w:spacing w:after="19"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помощью педагога; </w:t>
            </w:r>
          </w:p>
          <w:p w14:paraId="1079A280" w14:textId="77777777" w:rsidR="009A552B" w:rsidRPr="009A552B" w:rsidRDefault="009A552B" w:rsidP="009A552B">
            <w:pPr>
              <w:spacing w:after="23" w:line="25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-проговаривать последовательность действий; </w:t>
            </w:r>
          </w:p>
          <w:p w14:paraId="255BB935" w14:textId="77777777" w:rsidR="009A552B" w:rsidRPr="009A552B" w:rsidRDefault="009A552B" w:rsidP="009A552B">
            <w:pPr>
              <w:spacing w:after="0" w:line="27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-учиться высказывать свое предположение; </w:t>
            </w:r>
          </w:p>
          <w:p w14:paraId="4ADCF348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работать по предложенному педагогом плану; </w:t>
            </w:r>
          </w:p>
        </w:tc>
        <w:tc>
          <w:tcPr>
            <w:tcW w:w="1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DE082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A9C6A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745F6965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0B5B2E32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4407FA39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0117302E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https://razvitum.ru/articles/35/2222?ut</w:t>
            </w:r>
          </w:p>
          <w:p w14:paraId="71A01585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m_source=email&amp;utm_medium=email &amp;utm_campaign=1089&amp;utm_content= article </w:t>
            </w:r>
          </w:p>
          <w:p w14:paraId="25669418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9A552B" w:rsidRPr="00DE05C4" w14:paraId="086755C8" w14:textId="77777777" w:rsidTr="009A552B">
        <w:tblPrEx>
          <w:tblCellMar>
            <w:top w:w="9" w:type="dxa"/>
            <w:left w:w="108" w:type="dxa"/>
            <w:right w:w="100" w:type="dxa"/>
          </w:tblCellMar>
        </w:tblPrEx>
        <w:trPr>
          <w:trHeight w:val="850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D54B6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19 </w:t>
            </w:r>
          </w:p>
        </w:tc>
        <w:tc>
          <w:tcPr>
            <w:tcW w:w="339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77C0BA" w14:textId="77777777" w:rsidR="009A552B" w:rsidRPr="009A552B" w:rsidRDefault="009A552B" w:rsidP="009A552B">
            <w:pPr>
              <w:spacing w:after="101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111115"/>
                <w:sz w:val="24"/>
                <w:lang w:val="ru-RU" w:eastAsia="ru-RU"/>
              </w:rPr>
              <w:t xml:space="preserve">Деньги </w:t>
            </w:r>
            <w:r w:rsidRPr="009A552B">
              <w:rPr>
                <w:rFonts w:ascii="Times New Roman" w:eastAsia="Times New Roman" w:hAnsi="Times New Roman" w:cs="Times New Roman"/>
                <w:b/>
                <w:i/>
                <w:color w:val="111115"/>
                <w:sz w:val="24"/>
                <w:lang w:val="ru-RU" w:eastAsia="ru-RU"/>
              </w:rPr>
              <w:t>(5 часов)</w:t>
            </w: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 </w:t>
            </w:r>
          </w:p>
          <w:p w14:paraId="28298E04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Графики доходов и расходов. </w:t>
            </w:r>
          </w:p>
        </w:tc>
        <w:tc>
          <w:tcPr>
            <w:tcW w:w="54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D39FF40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22540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BCA6A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106E4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2567B" w14:textId="77777777" w:rsidR="009A552B" w:rsidRPr="009A552B" w:rsidRDefault="009A552B" w:rsidP="009A552B">
            <w:pPr>
              <w:spacing w:after="0" w:line="259" w:lineRule="auto"/>
              <w:ind w:right="121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-определять и формулировать цель деятельности с </w:t>
            </w:r>
          </w:p>
        </w:tc>
        <w:tc>
          <w:tcPr>
            <w:tcW w:w="1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C9E0D" w14:textId="77777777" w:rsidR="009A552B" w:rsidRPr="009A552B" w:rsidRDefault="009A552B" w:rsidP="009A552B">
            <w:pPr>
              <w:spacing w:after="21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>Мини-</w:t>
            </w:r>
          </w:p>
          <w:p w14:paraId="19282BD2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исследование 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5DBA0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http://www.gorodfinansov.ru www.azbukafinansov.ru http://www.it-n.ru/ </w:t>
            </w:r>
          </w:p>
        </w:tc>
      </w:tr>
    </w:tbl>
    <w:p w14:paraId="7F528629" w14:textId="77777777" w:rsidR="009A552B" w:rsidRPr="009A552B" w:rsidRDefault="009A552B" w:rsidP="009A552B">
      <w:pPr>
        <w:spacing w:after="0" w:line="259" w:lineRule="auto"/>
        <w:ind w:right="16109"/>
        <w:rPr>
          <w:rFonts w:ascii="Times New Roman" w:eastAsia="Times New Roman" w:hAnsi="Times New Roman" w:cs="Times New Roman"/>
          <w:color w:val="000000"/>
          <w:sz w:val="28"/>
          <w:lang w:val="ru-RU" w:eastAsia="ru-RU"/>
        </w:rPr>
      </w:pPr>
    </w:p>
    <w:tbl>
      <w:tblPr>
        <w:tblW w:w="15617" w:type="dxa"/>
        <w:tblInd w:w="-108" w:type="dxa"/>
        <w:tblCellMar>
          <w:top w:w="9" w:type="dxa"/>
          <w:right w:w="89" w:type="dxa"/>
        </w:tblCellMar>
        <w:tblLook w:val="04A0" w:firstRow="1" w:lastRow="0" w:firstColumn="1" w:lastColumn="0" w:noHBand="0" w:noVBand="1"/>
      </w:tblPr>
      <w:tblGrid>
        <w:gridCol w:w="587"/>
        <w:gridCol w:w="3334"/>
        <w:gridCol w:w="12"/>
        <w:gridCol w:w="27"/>
        <w:gridCol w:w="21"/>
        <w:gridCol w:w="474"/>
        <w:gridCol w:w="9"/>
        <w:gridCol w:w="34"/>
        <w:gridCol w:w="19"/>
        <w:gridCol w:w="771"/>
        <w:gridCol w:w="50"/>
        <w:gridCol w:w="15"/>
        <w:gridCol w:w="763"/>
        <w:gridCol w:w="8"/>
        <w:gridCol w:w="62"/>
        <w:gridCol w:w="10"/>
        <w:gridCol w:w="556"/>
        <w:gridCol w:w="17"/>
        <w:gridCol w:w="95"/>
        <w:gridCol w:w="3059"/>
        <w:gridCol w:w="14"/>
        <w:gridCol w:w="79"/>
        <w:gridCol w:w="1585"/>
        <w:gridCol w:w="4016"/>
      </w:tblGrid>
      <w:tr w:rsidR="009A552B" w:rsidRPr="009A552B" w14:paraId="441A8B29" w14:textId="77777777" w:rsidTr="009A552B">
        <w:trPr>
          <w:trHeight w:val="3050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1CF0E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3426" w:type="dxa"/>
            <w:gridSpan w:val="2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6A0FED0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542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95C4A48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A6208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F9763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6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F7991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2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7B041" w14:textId="77777777" w:rsidR="009A552B" w:rsidRPr="009A552B" w:rsidRDefault="009A552B" w:rsidP="009A552B">
            <w:pPr>
              <w:spacing w:after="19" w:line="259" w:lineRule="auto"/>
              <w:ind w:right="2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помощью педагога; </w:t>
            </w:r>
          </w:p>
          <w:p w14:paraId="78317BC3" w14:textId="77777777" w:rsidR="009A552B" w:rsidRPr="009A552B" w:rsidRDefault="009A552B" w:rsidP="009A552B">
            <w:pPr>
              <w:spacing w:after="23" w:line="25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-проговаривать последовательность действий; </w:t>
            </w:r>
          </w:p>
          <w:p w14:paraId="1D65D2FD" w14:textId="77777777" w:rsidR="009A552B" w:rsidRPr="009A552B" w:rsidRDefault="009A552B" w:rsidP="009A552B">
            <w:pPr>
              <w:spacing w:after="0" w:line="27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-учиться высказывать свое предположение; </w:t>
            </w:r>
          </w:p>
          <w:p w14:paraId="665C0428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работать по предложенному педагогом плану; </w:t>
            </w:r>
          </w:p>
        </w:tc>
        <w:tc>
          <w:tcPr>
            <w:tcW w:w="16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860F9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D269F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http://www.uchportal.ru/load/136 ttp://michurin.com/index.htm http://michurin.com/index.htm </w:t>
            </w:r>
          </w:p>
          <w:p w14:paraId="6FCF6678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029AF917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0E52A5A0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13A89C6F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https://razvitum.ru/articles/35/2222?ut</w:t>
            </w:r>
          </w:p>
          <w:p w14:paraId="4686065F" w14:textId="77777777" w:rsidR="009A552B" w:rsidRPr="009A552B" w:rsidRDefault="009A552B" w:rsidP="009A552B">
            <w:pPr>
              <w:spacing w:after="1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m_source=email&amp;utm_medium=email &amp;utm_campaign=1089&amp;utm_content= article </w:t>
            </w:r>
          </w:p>
          <w:p w14:paraId="1EAF3F42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9A552B" w:rsidRPr="009A552B" w14:paraId="69FD705D" w14:textId="77777777" w:rsidTr="009A552B">
        <w:trPr>
          <w:trHeight w:val="6644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988F9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20 </w:t>
            </w:r>
          </w:p>
        </w:tc>
        <w:tc>
          <w:tcPr>
            <w:tcW w:w="3426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AE89393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История денег. Деньги бумажные и металлические. </w:t>
            </w:r>
          </w:p>
        </w:tc>
        <w:tc>
          <w:tcPr>
            <w:tcW w:w="542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7721D16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28EB1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8CA89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6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EA005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DA6C6" w14:textId="77777777" w:rsidR="009A552B" w:rsidRPr="009A552B" w:rsidRDefault="009A552B" w:rsidP="00ED61AC">
            <w:pPr>
              <w:numPr>
                <w:ilvl w:val="0"/>
                <w:numId w:val="12"/>
              </w:numPr>
              <w:spacing w:after="46" w:line="238" w:lineRule="auto"/>
              <w:ind w:right="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определять и формулировать цель деятельности с </w:t>
            </w:r>
          </w:p>
          <w:p w14:paraId="7143D44A" w14:textId="77777777" w:rsidR="009A552B" w:rsidRPr="009A552B" w:rsidRDefault="009A552B" w:rsidP="009A552B">
            <w:pPr>
              <w:spacing w:after="20" w:line="259" w:lineRule="auto"/>
              <w:ind w:right="2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помощью педагога; </w:t>
            </w:r>
          </w:p>
          <w:p w14:paraId="52341D55" w14:textId="77777777" w:rsidR="009A552B" w:rsidRPr="009A552B" w:rsidRDefault="009A552B" w:rsidP="00ED61AC">
            <w:pPr>
              <w:numPr>
                <w:ilvl w:val="0"/>
                <w:numId w:val="12"/>
              </w:numPr>
              <w:spacing w:after="19" w:line="260" w:lineRule="auto"/>
              <w:ind w:right="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проговаривать последовательность действий; </w:t>
            </w:r>
          </w:p>
          <w:p w14:paraId="345628DC" w14:textId="77777777" w:rsidR="009A552B" w:rsidRPr="009A552B" w:rsidRDefault="009A552B" w:rsidP="00ED61AC">
            <w:pPr>
              <w:numPr>
                <w:ilvl w:val="0"/>
                <w:numId w:val="12"/>
              </w:numPr>
              <w:spacing w:after="0" w:line="259" w:lineRule="auto"/>
              <w:ind w:right="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</w:t>
            </w:r>
          </w:p>
          <w:p w14:paraId="686A57BC" w14:textId="77777777" w:rsidR="009A552B" w:rsidRPr="009A552B" w:rsidRDefault="009A552B" w:rsidP="009A552B">
            <w:pPr>
              <w:spacing w:after="0" w:line="27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высказывать свое предположение; </w:t>
            </w:r>
          </w:p>
          <w:p w14:paraId="52B4C301" w14:textId="77777777" w:rsidR="009A552B" w:rsidRPr="009A552B" w:rsidRDefault="009A552B" w:rsidP="00ED61AC">
            <w:pPr>
              <w:numPr>
                <w:ilvl w:val="0"/>
                <w:numId w:val="12"/>
              </w:numPr>
              <w:spacing w:after="0" w:line="238" w:lineRule="auto"/>
              <w:ind w:right="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работать по </w:t>
            </w:r>
          </w:p>
          <w:p w14:paraId="7BA9D2EE" w14:textId="77777777" w:rsidR="009A552B" w:rsidRPr="009A552B" w:rsidRDefault="009A552B" w:rsidP="009A552B">
            <w:pPr>
              <w:spacing w:after="22" w:line="259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предложенному </w:t>
            </w:r>
          </w:p>
          <w:p w14:paraId="3D0DDEEF" w14:textId="77777777" w:rsidR="009A552B" w:rsidRPr="009A552B" w:rsidRDefault="009A552B" w:rsidP="009A552B">
            <w:pPr>
              <w:spacing w:after="2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педагогом плану; </w:t>
            </w:r>
          </w:p>
          <w:p w14:paraId="582E5502" w14:textId="77777777" w:rsidR="009A552B" w:rsidRPr="009A552B" w:rsidRDefault="009A552B" w:rsidP="00ED61AC">
            <w:pPr>
              <w:numPr>
                <w:ilvl w:val="0"/>
                <w:numId w:val="12"/>
              </w:numPr>
              <w:spacing w:after="0" w:line="259" w:lineRule="auto"/>
              <w:ind w:right="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</w:t>
            </w:r>
          </w:p>
          <w:p w14:paraId="048013EF" w14:textId="77777777" w:rsidR="009A552B" w:rsidRPr="009A552B" w:rsidRDefault="009A552B" w:rsidP="009A552B">
            <w:pPr>
              <w:spacing w:after="0" w:line="259" w:lineRule="auto"/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добывать новые </w:t>
            </w:r>
          </w:p>
          <w:p w14:paraId="40896202" w14:textId="77777777" w:rsidR="009A552B" w:rsidRPr="009A552B" w:rsidRDefault="009A552B" w:rsidP="009A552B">
            <w:pPr>
              <w:spacing w:after="0" w:line="259" w:lineRule="auto"/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знания: находить </w:t>
            </w:r>
          </w:p>
          <w:p w14:paraId="7181CAAE" w14:textId="77777777" w:rsidR="009A552B" w:rsidRPr="009A552B" w:rsidRDefault="009A552B" w:rsidP="009A552B">
            <w:pPr>
              <w:spacing w:after="0" w:line="23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ответы на вопросы, используя свой </w:t>
            </w:r>
          </w:p>
          <w:p w14:paraId="1B495AE4" w14:textId="77777777" w:rsidR="009A552B" w:rsidRPr="009A552B" w:rsidRDefault="009A552B" w:rsidP="009A552B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жизненный опыт, информацию, </w:t>
            </w:r>
          </w:p>
          <w:p w14:paraId="6830A309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полученную от </w:t>
            </w:r>
          </w:p>
          <w:p w14:paraId="2CEB71AE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педагога, и используя учебную литературу; </w:t>
            </w:r>
          </w:p>
        </w:tc>
        <w:tc>
          <w:tcPr>
            <w:tcW w:w="16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4D8C8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Составление  постера 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D4FD1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33DBD2A1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132C2BD4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209A267B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54C2F494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https://razvitum.ru/articles/35/2222?ut</w:t>
            </w:r>
          </w:p>
          <w:p w14:paraId="562DBEEF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m_source=email&amp;utm_medium=email &amp;utm_campaign=1089&amp;utm_content= article </w:t>
            </w:r>
          </w:p>
          <w:p w14:paraId="3402C99E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9A552B" w:rsidRPr="00DE05C4" w14:paraId="6A5A6092" w14:textId="77777777" w:rsidTr="009A552B">
        <w:trPr>
          <w:trHeight w:val="574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C81F1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21 </w:t>
            </w:r>
          </w:p>
        </w:tc>
        <w:tc>
          <w:tcPr>
            <w:tcW w:w="3426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2A1D271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Деньги России и мира. </w:t>
            </w:r>
          </w:p>
        </w:tc>
        <w:tc>
          <w:tcPr>
            <w:tcW w:w="542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513155D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7623B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05C48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6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110BF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C3A05" w14:textId="77777777" w:rsidR="009A552B" w:rsidRPr="009A552B" w:rsidRDefault="009A552B" w:rsidP="009A552B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-определять и формулировать цель </w:t>
            </w:r>
          </w:p>
        </w:tc>
        <w:tc>
          <w:tcPr>
            <w:tcW w:w="16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A81FF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Тест 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9E59C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http://www.gorodfinansov.ru www.azbukafinansov.ru </w:t>
            </w:r>
          </w:p>
        </w:tc>
      </w:tr>
      <w:tr w:rsidR="009A552B" w:rsidRPr="009A552B" w14:paraId="3A9A5175" w14:textId="77777777" w:rsidTr="009A552B">
        <w:trPr>
          <w:trHeight w:val="3326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49B0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3414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D62EF8D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54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78CF5ED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8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348C2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8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B1523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6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6D7AC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2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CDA59" w14:textId="77777777" w:rsidR="009A552B" w:rsidRPr="009A552B" w:rsidRDefault="009A552B" w:rsidP="009A552B">
            <w:pPr>
              <w:spacing w:after="22" w:line="259" w:lineRule="auto"/>
              <w:ind w:right="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деятельности с </w:t>
            </w:r>
          </w:p>
          <w:p w14:paraId="5C113B48" w14:textId="77777777" w:rsidR="009A552B" w:rsidRPr="009A552B" w:rsidRDefault="009A552B" w:rsidP="009A552B">
            <w:pPr>
              <w:spacing w:after="19" w:line="259" w:lineRule="auto"/>
              <w:ind w:right="2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помощью педагога; </w:t>
            </w:r>
          </w:p>
          <w:p w14:paraId="1C1C26C7" w14:textId="77777777" w:rsidR="009A552B" w:rsidRPr="009A552B" w:rsidRDefault="009A552B" w:rsidP="009A552B">
            <w:pPr>
              <w:spacing w:after="23" w:line="25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-проговаривать последовательность действий; </w:t>
            </w:r>
          </w:p>
          <w:p w14:paraId="7F08702A" w14:textId="77777777" w:rsidR="009A552B" w:rsidRPr="009A552B" w:rsidRDefault="009A552B" w:rsidP="009A552B">
            <w:pPr>
              <w:spacing w:after="0" w:line="27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-учиться высказывать свое предположение; </w:t>
            </w:r>
          </w:p>
          <w:p w14:paraId="01C3ED3A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работать по предложенному педагогом плану; </w:t>
            </w:r>
          </w:p>
        </w:tc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0882F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5632A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http://www.it-n.ru/ http://www.uchportal.ru/load/136 ttp://michurin.com/index.htm http://michurin.com/index.htm </w:t>
            </w:r>
          </w:p>
          <w:p w14:paraId="415A4F46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40A00493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55DC5491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00A51E5D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https://razvitum.ru/articles/35/2222?ut</w:t>
            </w:r>
          </w:p>
          <w:p w14:paraId="598A8789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m_source=email&amp;utm_medium=email &amp;utm_campaign=1089&amp;utm_content= article </w:t>
            </w:r>
          </w:p>
          <w:p w14:paraId="327E83FD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9A552B" w:rsidRPr="009A552B" w14:paraId="57AB7024" w14:textId="77777777" w:rsidTr="009A552B">
        <w:trPr>
          <w:trHeight w:val="6644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3D975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22 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92A432E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Почему каждый народ имеет свои деньги? </w:t>
            </w:r>
          </w:p>
        </w:tc>
        <w:tc>
          <w:tcPr>
            <w:tcW w:w="54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5602835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8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353B2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8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E905B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6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4D1D8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31CB2" w14:textId="77777777" w:rsidR="009A552B" w:rsidRPr="009A552B" w:rsidRDefault="009A552B" w:rsidP="00ED61AC">
            <w:pPr>
              <w:numPr>
                <w:ilvl w:val="0"/>
                <w:numId w:val="13"/>
              </w:numPr>
              <w:spacing w:after="46" w:line="238" w:lineRule="auto"/>
              <w:ind w:right="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определять и формулировать цель деятельности с </w:t>
            </w:r>
          </w:p>
          <w:p w14:paraId="0570883F" w14:textId="77777777" w:rsidR="009A552B" w:rsidRPr="009A552B" w:rsidRDefault="009A552B" w:rsidP="009A552B">
            <w:pPr>
              <w:spacing w:after="20" w:line="259" w:lineRule="auto"/>
              <w:ind w:right="2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помощью педагога; </w:t>
            </w:r>
          </w:p>
          <w:p w14:paraId="4927997A" w14:textId="77777777" w:rsidR="009A552B" w:rsidRPr="009A552B" w:rsidRDefault="009A552B" w:rsidP="00ED61AC">
            <w:pPr>
              <w:numPr>
                <w:ilvl w:val="0"/>
                <w:numId w:val="13"/>
              </w:numPr>
              <w:spacing w:after="19" w:line="260" w:lineRule="auto"/>
              <w:ind w:right="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проговаривать последовательность действий; </w:t>
            </w:r>
          </w:p>
          <w:p w14:paraId="0F37A6D4" w14:textId="77777777" w:rsidR="009A552B" w:rsidRPr="009A552B" w:rsidRDefault="009A552B" w:rsidP="00ED61AC">
            <w:pPr>
              <w:numPr>
                <w:ilvl w:val="0"/>
                <w:numId w:val="13"/>
              </w:numPr>
              <w:spacing w:after="0" w:line="259" w:lineRule="auto"/>
              <w:ind w:right="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</w:t>
            </w:r>
          </w:p>
          <w:p w14:paraId="6507CDC2" w14:textId="77777777" w:rsidR="009A552B" w:rsidRPr="009A552B" w:rsidRDefault="009A552B" w:rsidP="009A552B">
            <w:pPr>
              <w:spacing w:after="0" w:line="27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высказывать свое предположение; </w:t>
            </w:r>
          </w:p>
          <w:p w14:paraId="776D74E6" w14:textId="77777777" w:rsidR="009A552B" w:rsidRPr="009A552B" w:rsidRDefault="009A552B" w:rsidP="00ED61AC">
            <w:pPr>
              <w:numPr>
                <w:ilvl w:val="0"/>
                <w:numId w:val="13"/>
              </w:numPr>
              <w:spacing w:after="0" w:line="238" w:lineRule="auto"/>
              <w:ind w:right="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работать по </w:t>
            </w:r>
          </w:p>
          <w:p w14:paraId="3D2A8B33" w14:textId="77777777" w:rsidR="009A552B" w:rsidRPr="009A552B" w:rsidRDefault="009A552B" w:rsidP="009A552B">
            <w:pPr>
              <w:spacing w:after="22" w:line="259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предложенному </w:t>
            </w:r>
          </w:p>
          <w:p w14:paraId="242AEFE2" w14:textId="77777777" w:rsidR="009A552B" w:rsidRPr="009A552B" w:rsidRDefault="009A552B" w:rsidP="009A552B">
            <w:pPr>
              <w:spacing w:after="2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педагогом плану; </w:t>
            </w:r>
          </w:p>
          <w:p w14:paraId="1E41681A" w14:textId="77777777" w:rsidR="009A552B" w:rsidRPr="009A552B" w:rsidRDefault="009A552B" w:rsidP="00ED61AC">
            <w:pPr>
              <w:numPr>
                <w:ilvl w:val="0"/>
                <w:numId w:val="13"/>
              </w:numPr>
              <w:spacing w:after="0" w:line="259" w:lineRule="auto"/>
              <w:ind w:right="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</w:t>
            </w:r>
          </w:p>
          <w:p w14:paraId="4E436D5C" w14:textId="77777777" w:rsidR="009A552B" w:rsidRPr="009A552B" w:rsidRDefault="009A552B" w:rsidP="009A552B">
            <w:pPr>
              <w:spacing w:after="0" w:line="259" w:lineRule="auto"/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добывать новые </w:t>
            </w:r>
          </w:p>
          <w:p w14:paraId="0BC739F1" w14:textId="77777777" w:rsidR="009A552B" w:rsidRPr="009A552B" w:rsidRDefault="009A552B" w:rsidP="009A552B">
            <w:pPr>
              <w:spacing w:after="0" w:line="259" w:lineRule="auto"/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знания: находить </w:t>
            </w:r>
          </w:p>
          <w:p w14:paraId="75068C05" w14:textId="77777777" w:rsidR="009A552B" w:rsidRPr="009A552B" w:rsidRDefault="009A552B" w:rsidP="009A552B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ответы на вопросы, используя свой </w:t>
            </w:r>
          </w:p>
          <w:p w14:paraId="173681DF" w14:textId="77777777" w:rsidR="009A552B" w:rsidRPr="009A552B" w:rsidRDefault="009A552B" w:rsidP="009A552B">
            <w:pPr>
              <w:spacing w:after="46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жизненный опыт, информацию, </w:t>
            </w:r>
          </w:p>
          <w:p w14:paraId="21210AC6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полученную от </w:t>
            </w:r>
          </w:p>
          <w:p w14:paraId="0BA721B4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педагога, и используя учебную литературу; </w:t>
            </w:r>
          </w:p>
        </w:tc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4ACB7" w14:textId="77777777" w:rsidR="009A552B" w:rsidRPr="009A552B" w:rsidRDefault="009A552B" w:rsidP="009A552B">
            <w:pPr>
              <w:spacing w:after="21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Игра </w:t>
            </w:r>
          </w:p>
          <w:p w14:paraId="0522B669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«Магазин» 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C8A07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1F07E4A5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0CDB46F7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533E2DF9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137684CC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https://razvitum.ru/articles/35/2222?ut</w:t>
            </w:r>
          </w:p>
          <w:p w14:paraId="44D149B2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m_source=email&amp;utm_medium=email &amp;utm_campaign=1089&amp;utm_content= article </w:t>
            </w:r>
          </w:p>
          <w:p w14:paraId="2C05055C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9A552B" w:rsidRPr="009A552B" w14:paraId="18AA1463" w14:textId="77777777" w:rsidTr="009A552B">
        <w:trPr>
          <w:trHeight w:val="434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9E71F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23 </w:t>
            </w:r>
          </w:p>
        </w:tc>
        <w:tc>
          <w:tcPr>
            <w:tcW w:w="34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C248C7F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Что изображено на деньгах? </w:t>
            </w:r>
          </w:p>
        </w:tc>
        <w:tc>
          <w:tcPr>
            <w:tcW w:w="54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12E9DC2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8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6E91A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8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96B2D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6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18A4B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33D48" w14:textId="77777777" w:rsidR="009A552B" w:rsidRPr="009A552B" w:rsidRDefault="009A552B" w:rsidP="009A552B">
            <w:pPr>
              <w:spacing w:after="0" w:line="259" w:lineRule="auto"/>
              <w:ind w:right="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-определять и </w:t>
            </w:r>
          </w:p>
        </w:tc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2CB6D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2C707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http://www.gorodfinansov.ru </w:t>
            </w:r>
          </w:p>
        </w:tc>
      </w:tr>
      <w:tr w:rsidR="009A552B" w:rsidRPr="009A552B" w14:paraId="09620A4F" w14:textId="77777777" w:rsidTr="009A552B">
        <w:trPr>
          <w:trHeight w:val="3602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69921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3474" w:type="dxa"/>
            <w:gridSpan w:val="4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77D840C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Защита денег от подделки. </w:t>
            </w:r>
          </w:p>
        </w:tc>
        <w:tc>
          <w:tcPr>
            <w:tcW w:w="547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53F79E8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47FF1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CFF0B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10F34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2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11F4C" w14:textId="77777777" w:rsidR="009A552B" w:rsidRPr="009A552B" w:rsidRDefault="009A552B" w:rsidP="009A552B">
            <w:pPr>
              <w:spacing w:after="46" w:line="23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формулировать цель деятельности с </w:t>
            </w:r>
          </w:p>
          <w:p w14:paraId="0BFA858C" w14:textId="77777777" w:rsidR="009A552B" w:rsidRPr="009A552B" w:rsidRDefault="009A552B" w:rsidP="009A552B">
            <w:pPr>
              <w:spacing w:after="19" w:line="259" w:lineRule="auto"/>
              <w:ind w:right="2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помощью педагога; </w:t>
            </w:r>
          </w:p>
          <w:p w14:paraId="24E204A8" w14:textId="77777777" w:rsidR="009A552B" w:rsidRPr="009A552B" w:rsidRDefault="009A552B" w:rsidP="009A552B">
            <w:pPr>
              <w:spacing w:after="23" w:line="25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-проговаривать последовательность действий; </w:t>
            </w:r>
          </w:p>
          <w:p w14:paraId="0DD96EBC" w14:textId="77777777" w:rsidR="009A552B" w:rsidRPr="009A552B" w:rsidRDefault="009A552B" w:rsidP="009A552B">
            <w:pPr>
              <w:spacing w:after="0" w:line="27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-учиться высказывать свое предположение; </w:t>
            </w:r>
          </w:p>
          <w:p w14:paraId="6979E3A2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работать по предложенному педагогом плану;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EA6AE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D191C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http://www.it-n.ru/ http://www.uchportal.ru/load/136 ttp://michurin.com/index.htm http://michurin.com/index.htm </w:t>
            </w:r>
          </w:p>
          <w:p w14:paraId="70E90DFA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37CA229C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609E9F00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4046A528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https://razvitum.ru/articles/35/2222?ut</w:t>
            </w:r>
          </w:p>
          <w:p w14:paraId="713AC76B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m_source=email&amp;utm_medium=email &amp;utm_campaign=1089&amp;utm_content= article </w:t>
            </w:r>
          </w:p>
          <w:p w14:paraId="7701568B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9A552B" w:rsidRPr="009A552B" w14:paraId="4290321C" w14:textId="77777777" w:rsidTr="009A552B">
        <w:trPr>
          <w:trHeight w:val="6644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23D43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24 </w:t>
            </w:r>
          </w:p>
        </w:tc>
        <w:tc>
          <w:tcPr>
            <w:tcW w:w="3474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F64EE88" w14:textId="77777777" w:rsidR="009A552B" w:rsidRPr="009A552B" w:rsidRDefault="009A552B" w:rsidP="009A552B">
            <w:pPr>
              <w:spacing w:after="0" w:line="351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Занимательная экономика </w:t>
            </w:r>
            <w:r w:rsidRPr="009A552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ru-RU" w:eastAsia="ru-RU"/>
              </w:rPr>
              <w:t>(5 часов)</w:t>
            </w: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 </w:t>
            </w:r>
          </w:p>
          <w:p w14:paraId="6E1FC446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Экономические ребусы и кроссворды от Бурундука и компании. </w:t>
            </w:r>
          </w:p>
        </w:tc>
        <w:tc>
          <w:tcPr>
            <w:tcW w:w="547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3B9AEB5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8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04A92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8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97D56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A0BDC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5B290" w14:textId="77777777" w:rsidR="009A552B" w:rsidRPr="009A552B" w:rsidRDefault="009A552B" w:rsidP="00ED61AC">
            <w:pPr>
              <w:numPr>
                <w:ilvl w:val="0"/>
                <w:numId w:val="14"/>
              </w:numPr>
              <w:spacing w:after="46" w:line="238" w:lineRule="auto"/>
              <w:ind w:right="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определять и формулировать цель деятельности с </w:t>
            </w:r>
          </w:p>
          <w:p w14:paraId="15402EA2" w14:textId="77777777" w:rsidR="009A552B" w:rsidRPr="009A552B" w:rsidRDefault="009A552B" w:rsidP="009A552B">
            <w:pPr>
              <w:spacing w:after="20" w:line="259" w:lineRule="auto"/>
              <w:ind w:right="2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помощью педагога; </w:t>
            </w:r>
          </w:p>
          <w:p w14:paraId="5A49BB0A" w14:textId="77777777" w:rsidR="009A552B" w:rsidRPr="009A552B" w:rsidRDefault="009A552B" w:rsidP="00ED61AC">
            <w:pPr>
              <w:numPr>
                <w:ilvl w:val="0"/>
                <w:numId w:val="14"/>
              </w:numPr>
              <w:spacing w:after="19" w:line="260" w:lineRule="auto"/>
              <w:ind w:right="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проговаривать последовательность действий; </w:t>
            </w:r>
          </w:p>
          <w:p w14:paraId="599965B1" w14:textId="77777777" w:rsidR="009A552B" w:rsidRPr="009A552B" w:rsidRDefault="009A552B" w:rsidP="00ED61AC">
            <w:pPr>
              <w:numPr>
                <w:ilvl w:val="0"/>
                <w:numId w:val="14"/>
              </w:numPr>
              <w:spacing w:after="0" w:line="259" w:lineRule="auto"/>
              <w:ind w:right="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</w:t>
            </w:r>
          </w:p>
          <w:p w14:paraId="6CDF2930" w14:textId="77777777" w:rsidR="009A552B" w:rsidRPr="009A552B" w:rsidRDefault="009A552B" w:rsidP="009A552B">
            <w:pPr>
              <w:spacing w:after="0" w:line="27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высказывать свое предположение; </w:t>
            </w:r>
          </w:p>
          <w:p w14:paraId="483C1A3C" w14:textId="77777777" w:rsidR="009A552B" w:rsidRPr="009A552B" w:rsidRDefault="009A552B" w:rsidP="00ED61AC">
            <w:pPr>
              <w:numPr>
                <w:ilvl w:val="0"/>
                <w:numId w:val="14"/>
              </w:numPr>
              <w:spacing w:after="0" w:line="238" w:lineRule="auto"/>
              <w:ind w:right="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работать по </w:t>
            </w:r>
          </w:p>
          <w:p w14:paraId="44C75D1E" w14:textId="77777777" w:rsidR="009A552B" w:rsidRPr="009A552B" w:rsidRDefault="009A552B" w:rsidP="009A552B">
            <w:pPr>
              <w:spacing w:after="22" w:line="259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предложенному </w:t>
            </w:r>
          </w:p>
          <w:p w14:paraId="2F4C2243" w14:textId="77777777" w:rsidR="009A552B" w:rsidRPr="009A552B" w:rsidRDefault="009A552B" w:rsidP="009A552B">
            <w:pPr>
              <w:spacing w:after="2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педагогом плану; </w:t>
            </w:r>
          </w:p>
          <w:p w14:paraId="16CB406E" w14:textId="77777777" w:rsidR="009A552B" w:rsidRPr="009A552B" w:rsidRDefault="009A552B" w:rsidP="00ED61AC">
            <w:pPr>
              <w:numPr>
                <w:ilvl w:val="0"/>
                <w:numId w:val="14"/>
              </w:numPr>
              <w:spacing w:after="0" w:line="259" w:lineRule="auto"/>
              <w:ind w:right="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</w:t>
            </w:r>
          </w:p>
          <w:p w14:paraId="0E737882" w14:textId="77777777" w:rsidR="009A552B" w:rsidRPr="009A552B" w:rsidRDefault="009A552B" w:rsidP="009A552B">
            <w:pPr>
              <w:spacing w:after="0" w:line="259" w:lineRule="auto"/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добывать новые </w:t>
            </w:r>
          </w:p>
          <w:p w14:paraId="7EE2BDB5" w14:textId="77777777" w:rsidR="009A552B" w:rsidRPr="009A552B" w:rsidRDefault="009A552B" w:rsidP="009A552B">
            <w:pPr>
              <w:spacing w:after="0" w:line="259" w:lineRule="auto"/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знания: находить </w:t>
            </w:r>
          </w:p>
          <w:p w14:paraId="5B94C895" w14:textId="77777777" w:rsidR="009A552B" w:rsidRPr="009A552B" w:rsidRDefault="009A552B" w:rsidP="009A552B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ответы на вопросы, используя свой </w:t>
            </w:r>
          </w:p>
          <w:p w14:paraId="75DFD178" w14:textId="77777777" w:rsidR="009A552B" w:rsidRPr="009A552B" w:rsidRDefault="009A552B" w:rsidP="009A552B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жизненный опыт, информацию, </w:t>
            </w:r>
          </w:p>
          <w:p w14:paraId="2673E487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полученную от </w:t>
            </w:r>
          </w:p>
          <w:p w14:paraId="4712D34D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педагога, и используя учебную литературу; 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11D05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31FCF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53E81D9E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0AC512F0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4574412D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17F539D6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https://razvitum.ru/articles/35/2222?ut</w:t>
            </w:r>
          </w:p>
          <w:p w14:paraId="35B87C18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m_source=email&amp;utm_medium=email &amp;utm_campaign=1089&amp;utm_content= article </w:t>
            </w:r>
          </w:p>
          <w:p w14:paraId="017D64C9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9A552B" w:rsidRPr="009A552B" w14:paraId="396F70D2" w14:textId="77777777" w:rsidTr="009A552B">
        <w:trPr>
          <w:trHeight w:val="663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1B21A" w14:textId="72BD2C2E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>2</w:t>
            </w: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5 </w:t>
            </w:r>
          </w:p>
        </w:tc>
        <w:tc>
          <w:tcPr>
            <w:tcW w:w="3453" w:type="dxa"/>
            <w:gridSpan w:val="3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0AA8FB8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Решаем ребусы и кроссворды по экономике. </w:t>
            </w:r>
          </w:p>
        </w:tc>
        <w:tc>
          <w:tcPr>
            <w:tcW w:w="54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A5884D9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D4E2E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8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CE9EA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6A07C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76CDF" w14:textId="77777777" w:rsidR="009A552B" w:rsidRPr="009A552B" w:rsidRDefault="009A552B" w:rsidP="00ED61AC">
            <w:pPr>
              <w:numPr>
                <w:ilvl w:val="0"/>
                <w:numId w:val="15"/>
              </w:numPr>
              <w:spacing w:after="46" w:line="238" w:lineRule="auto"/>
              <w:ind w:right="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определять и формулировать цель деятельности с </w:t>
            </w:r>
          </w:p>
          <w:p w14:paraId="2C2866DA" w14:textId="77777777" w:rsidR="009A552B" w:rsidRPr="009A552B" w:rsidRDefault="009A552B" w:rsidP="009A552B">
            <w:pPr>
              <w:spacing w:after="20" w:line="259" w:lineRule="auto"/>
              <w:ind w:right="2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помощью педагога; </w:t>
            </w:r>
          </w:p>
          <w:p w14:paraId="24FE89BF" w14:textId="77777777" w:rsidR="009A552B" w:rsidRPr="009A552B" w:rsidRDefault="009A552B" w:rsidP="00ED61AC">
            <w:pPr>
              <w:numPr>
                <w:ilvl w:val="0"/>
                <w:numId w:val="15"/>
              </w:numPr>
              <w:spacing w:after="19" w:line="260" w:lineRule="auto"/>
              <w:ind w:right="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проговаривать последовательность действий; </w:t>
            </w:r>
          </w:p>
          <w:p w14:paraId="53F72D7A" w14:textId="77777777" w:rsidR="009A552B" w:rsidRPr="009A552B" w:rsidRDefault="009A552B" w:rsidP="00ED61AC">
            <w:pPr>
              <w:numPr>
                <w:ilvl w:val="0"/>
                <w:numId w:val="15"/>
              </w:numPr>
              <w:spacing w:after="0" w:line="259" w:lineRule="auto"/>
              <w:ind w:right="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</w:t>
            </w:r>
          </w:p>
          <w:p w14:paraId="4C9895A5" w14:textId="77777777" w:rsidR="009A552B" w:rsidRPr="009A552B" w:rsidRDefault="009A552B" w:rsidP="009A552B">
            <w:pPr>
              <w:spacing w:after="0" w:line="27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высказывать свое предположение; </w:t>
            </w:r>
          </w:p>
          <w:p w14:paraId="14B1C7E4" w14:textId="77777777" w:rsidR="009A552B" w:rsidRPr="009A552B" w:rsidRDefault="009A552B" w:rsidP="00ED61AC">
            <w:pPr>
              <w:numPr>
                <w:ilvl w:val="0"/>
                <w:numId w:val="15"/>
              </w:numPr>
              <w:spacing w:after="0" w:line="238" w:lineRule="auto"/>
              <w:ind w:right="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работать по </w:t>
            </w:r>
          </w:p>
          <w:p w14:paraId="034E2D5B" w14:textId="77777777" w:rsidR="009A552B" w:rsidRPr="009A552B" w:rsidRDefault="009A552B" w:rsidP="009A552B">
            <w:pPr>
              <w:spacing w:after="22" w:line="259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предложенному </w:t>
            </w:r>
          </w:p>
          <w:p w14:paraId="692EA006" w14:textId="77777777" w:rsidR="009A552B" w:rsidRPr="009A552B" w:rsidRDefault="009A552B" w:rsidP="009A552B">
            <w:pPr>
              <w:spacing w:after="2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педагогом плану; </w:t>
            </w:r>
          </w:p>
          <w:p w14:paraId="3CBDE737" w14:textId="77777777" w:rsidR="009A552B" w:rsidRPr="009A552B" w:rsidRDefault="009A552B" w:rsidP="00ED61AC">
            <w:pPr>
              <w:numPr>
                <w:ilvl w:val="0"/>
                <w:numId w:val="15"/>
              </w:numPr>
              <w:spacing w:after="0" w:line="259" w:lineRule="auto"/>
              <w:ind w:right="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</w:t>
            </w:r>
          </w:p>
          <w:p w14:paraId="5C5BFC13" w14:textId="77777777" w:rsidR="009A552B" w:rsidRPr="009A552B" w:rsidRDefault="009A552B" w:rsidP="009A552B">
            <w:pPr>
              <w:spacing w:after="0" w:line="259" w:lineRule="auto"/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добывать новые </w:t>
            </w:r>
          </w:p>
          <w:p w14:paraId="4FE24F99" w14:textId="77777777" w:rsidR="009A552B" w:rsidRPr="009A552B" w:rsidRDefault="009A552B" w:rsidP="009A552B">
            <w:pPr>
              <w:spacing w:after="0" w:line="259" w:lineRule="auto"/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знания: находить </w:t>
            </w:r>
          </w:p>
          <w:p w14:paraId="38149399" w14:textId="77777777" w:rsidR="009A552B" w:rsidRPr="009A552B" w:rsidRDefault="009A552B" w:rsidP="009A552B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ответы на вопросы, используя свой </w:t>
            </w:r>
          </w:p>
          <w:p w14:paraId="086F2775" w14:textId="77777777" w:rsidR="009A552B" w:rsidRPr="009A552B" w:rsidRDefault="009A552B" w:rsidP="009A552B">
            <w:pPr>
              <w:spacing w:after="0" w:line="23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жизненный опыт, информацию, </w:t>
            </w:r>
          </w:p>
          <w:p w14:paraId="2B4962EF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полученную от </w:t>
            </w:r>
          </w:p>
          <w:p w14:paraId="396543D7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педагога, и используя учебную литературу;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860D9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86B8D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7EA2F0D6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4BFE423E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74403224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5DD08550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https://razvitum.ru/articles/35/2222?ut</w:t>
            </w:r>
          </w:p>
          <w:p w14:paraId="2397402E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m_source=email&amp;utm_medium=email &amp;utm_campaign=1089&amp;utm_content= article </w:t>
            </w:r>
          </w:p>
          <w:p w14:paraId="7C85F0AF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9A552B" w:rsidRPr="009A552B" w14:paraId="13620124" w14:textId="77777777" w:rsidTr="009A552B">
        <w:trPr>
          <w:trHeight w:val="3608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7FCE3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26 </w:t>
            </w:r>
          </w:p>
        </w:tc>
        <w:tc>
          <w:tcPr>
            <w:tcW w:w="3453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BBD46B6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Экономика и русский язык. </w:t>
            </w:r>
          </w:p>
        </w:tc>
        <w:tc>
          <w:tcPr>
            <w:tcW w:w="54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74EA171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4370F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8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0E71B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6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EDA8B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2B0E8" w14:textId="77777777" w:rsidR="009A552B" w:rsidRPr="009A552B" w:rsidRDefault="009A552B" w:rsidP="00ED61AC">
            <w:pPr>
              <w:numPr>
                <w:ilvl w:val="0"/>
                <w:numId w:val="16"/>
              </w:numPr>
              <w:spacing w:after="46" w:line="238" w:lineRule="auto"/>
              <w:ind w:right="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определять и формулировать цель деятельности с </w:t>
            </w:r>
          </w:p>
          <w:p w14:paraId="1D9986C8" w14:textId="77777777" w:rsidR="009A552B" w:rsidRPr="009A552B" w:rsidRDefault="009A552B" w:rsidP="009A552B">
            <w:pPr>
              <w:spacing w:after="20" w:line="259" w:lineRule="auto"/>
              <w:ind w:right="2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помощью педагога; </w:t>
            </w:r>
          </w:p>
          <w:p w14:paraId="25D4599C" w14:textId="77777777" w:rsidR="009A552B" w:rsidRPr="009A552B" w:rsidRDefault="009A552B" w:rsidP="00ED61AC">
            <w:pPr>
              <w:numPr>
                <w:ilvl w:val="0"/>
                <w:numId w:val="16"/>
              </w:numPr>
              <w:spacing w:after="19" w:line="261" w:lineRule="auto"/>
              <w:ind w:right="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проговаривать последовательность действий; </w:t>
            </w:r>
          </w:p>
          <w:p w14:paraId="5E7E7CED" w14:textId="77777777" w:rsidR="009A552B" w:rsidRPr="009A552B" w:rsidRDefault="009A552B" w:rsidP="00ED61AC">
            <w:pPr>
              <w:numPr>
                <w:ilvl w:val="0"/>
                <w:numId w:val="16"/>
              </w:numPr>
              <w:spacing w:after="0" w:line="259" w:lineRule="auto"/>
              <w:ind w:right="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</w:t>
            </w:r>
          </w:p>
          <w:p w14:paraId="358B8656" w14:textId="77777777" w:rsidR="009A552B" w:rsidRPr="009A552B" w:rsidRDefault="009A552B" w:rsidP="009A552B">
            <w:pPr>
              <w:spacing w:after="0" w:line="27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высказывать свое предположение; </w:t>
            </w:r>
          </w:p>
          <w:p w14:paraId="44AD5CD8" w14:textId="77777777" w:rsidR="009A552B" w:rsidRPr="009A552B" w:rsidRDefault="009A552B" w:rsidP="00ED61AC">
            <w:pPr>
              <w:numPr>
                <w:ilvl w:val="0"/>
                <w:numId w:val="16"/>
              </w:numPr>
              <w:spacing w:after="0" w:line="259" w:lineRule="auto"/>
              <w:ind w:right="4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работать по предложенному 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FAEDF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48A23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74E4347B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71BE55BB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2DEBDB4C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4C48CFE5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https://razvitum.ru/articles/35/2222?ut</w:t>
            </w:r>
          </w:p>
          <w:p w14:paraId="205C6381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m_source=email&amp;utm_medium=email &amp;utm_campaign=1089&amp;utm_content= article </w:t>
            </w:r>
          </w:p>
        </w:tc>
      </w:tr>
    </w:tbl>
    <w:p w14:paraId="31D27B2D" w14:textId="77777777" w:rsidR="009A552B" w:rsidRPr="009A552B" w:rsidRDefault="009A552B" w:rsidP="009A552B">
      <w:pPr>
        <w:spacing w:after="0" w:line="259" w:lineRule="auto"/>
        <w:ind w:right="1610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W w:w="15617" w:type="dxa"/>
        <w:tblInd w:w="-108" w:type="dxa"/>
        <w:tblCellMar>
          <w:top w:w="9" w:type="dxa"/>
          <w:right w:w="48" w:type="dxa"/>
        </w:tblCellMar>
        <w:tblLook w:val="04A0" w:firstRow="1" w:lastRow="0" w:firstColumn="1" w:lastColumn="0" w:noHBand="0" w:noVBand="1"/>
      </w:tblPr>
      <w:tblGrid>
        <w:gridCol w:w="581"/>
        <w:gridCol w:w="3376"/>
        <w:gridCol w:w="530"/>
        <w:gridCol w:w="830"/>
        <w:gridCol w:w="837"/>
        <w:gridCol w:w="641"/>
        <w:gridCol w:w="3119"/>
        <w:gridCol w:w="1692"/>
        <w:gridCol w:w="4011"/>
      </w:tblGrid>
      <w:tr w:rsidR="009A552B" w:rsidRPr="00DE05C4" w14:paraId="11127020" w14:textId="77777777" w:rsidTr="00B54C39">
        <w:trPr>
          <w:trHeight w:val="305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C308E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612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E6FB52B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E85F695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1824E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0AB73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E2EB2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24D49" w14:textId="77777777" w:rsidR="009A552B" w:rsidRPr="009A552B" w:rsidRDefault="009A552B" w:rsidP="009A552B">
            <w:pPr>
              <w:spacing w:after="21" w:line="259" w:lineRule="auto"/>
              <w:ind w:right="6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педагогом плану; </w:t>
            </w:r>
          </w:p>
          <w:p w14:paraId="0A2BD592" w14:textId="77777777" w:rsidR="009A552B" w:rsidRPr="009A552B" w:rsidRDefault="009A552B" w:rsidP="009A552B">
            <w:pPr>
              <w:tabs>
                <w:tab w:val="center" w:pos="452"/>
                <w:tab w:val="center" w:pos="1518"/>
              </w:tabs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Calibri" w:eastAsia="Calibri" w:hAnsi="Calibri" w:cs="Calibri"/>
                <w:color w:val="000000"/>
                <w:lang w:val="ru-RU" w:eastAsia="ru-RU"/>
              </w:rPr>
              <w:tab/>
            </w: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• </w:t>
            </w: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учиться </w:t>
            </w:r>
          </w:p>
          <w:p w14:paraId="4EACF2AB" w14:textId="77777777" w:rsidR="009A552B" w:rsidRPr="009A552B" w:rsidRDefault="009A552B" w:rsidP="009A552B">
            <w:pPr>
              <w:spacing w:after="0" w:line="259" w:lineRule="auto"/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добывать новые </w:t>
            </w:r>
          </w:p>
          <w:p w14:paraId="5BE65F8A" w14:textId="77777777" w:rsidR="009A552B" w:rsidRPr="009A552B" w:rsidRDefault="009A552B" w:rsidP="009A552B">
            <w:pPr>
              <w:spacing w:after="0" w:line="259" w:lineRule="auto"/>
              <w:ind w:right="6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знания: находить </w:t>
            </w:r>
          </w:p>
          <w:p w14:paraId="2FEC0DAC" w14:textId="77777777" w:rsidR="009A552B" w:rsidRPr="009A552B" w:rsidRDefault="009A552B" w:rsidP="009A552B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ответы на вопросы, используя свой </w:t>
            </w:r>
          </w:p>
          <w:p w14:paraId="0DD53F7A" w14:textId="77777777" w:rsidR="009A552B" w:rsidRPr="009A552B" w:rsidRDefault="009A552B" w:rsidP="009A552B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жизненный опыт, информацию, </w:t>
            </w:r>
          </w:p>
          <w:p w14:paraId="48F0E371" w14:textId="77777777" w:rsidR="009A552B" w:rsidRPr="009A552B" w:rsidRDefault="009A552B" w:rsidP="009A552B">
            <w:pPr>
              <w:spacing w:after="0" w:line="259" w:lineRule="auto"/>
              <w:ind w:right="6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полученную от </w:t>
            </w:r>
          </w:p>
          <w:p w14:paraId="5C5241C3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педагога, и используя учебную литературу;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1BC44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06227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https://fmc.hse.ru/primarySchool </w:t>
            </w:r>
          </w:p>
        </w:tc>
      </w:tr>
      <w:tr w:rsidR="009A552B" w:rsidRPr="009A552B" w14:paraId="7F2E7171" w14:textId="77777777" w:rsidTr="00B54C39">
        <w:trPr>
          <w:trHeight w:val="388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43C24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27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F63F39E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Экономика в окружающем нас мире.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885B343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AFA64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49B22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021CC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D5CAA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89928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Игра </w:t>
            </w: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о распоряжении деньгами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88499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3D03BF2B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53C9A970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7A761F33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2097EEDA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https://razvitum.ru/articles/35/2222?ut</w:t>
            </w:r>
          </w:p>
          <w:p w14:paraId="7FB2D677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m_source=email&amp;utm_medium=email &amp;utm_campaign=1089&amp;utm_content= article </w:t>
            </w:r>
          </w:p>
          <w:p w14:paraId="0ADA990E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9A552B" w:rsidRPr="009A552B" w14:paraId="23A31589" w14:textId="77777777" w:rsidTr="00B54C39">
        <w:trPr>
          <w:trHeight w:val="3334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30791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28 </w:t>
            </w:r>
          </w:p>
        </w:tc>
        <w:tc>
          <w:tcPr>
            <w:tcW w:w="36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C0627E8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«Мой первый экономический проект».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335CE23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21344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A0FF8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33EBD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AA17E" w14:textId="77777777" w:rsidR="009A552B" w:rsidRPr="009A552B" w:rsidRDefault="009A552B" w:rsidP="00ED61AC">
            <w:pPr>
              <w:numPr>
                <w:ilvl w:val="0"/>
                <w:numId w:val="17"/>
              </w:numPr>
              <w:spacing w:after="46" w:line="238" w:lineRule="auto"/>
              <w:ind w:left="727" w:right="3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определять и формулировать цель деятельности с </w:t>
            </w:r>
          </w:p>
          <w:p w14:paraId="7C422787" w14:textId="77777777" w:rsidR="009A552B" w:rsidRPr="009A552B" w:rsidRDefault="009A552B" w:rsidP="009A552B">
            <w:pPr>
              <w:spacing w:after="20" w:line="259" w:lineRule="auto"/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помощью педагога; </w:t>
            </w:r>
          </w:p>
          <w:p w14:paraId="10F34E32" w14:textId="77777777" w:rsidR="009A552B" w:rsidRPr="009A552B" w:rsidRDefault="009A552B" w:rsidP="00ED61AC">
            <w:pPr>
              <w:numPr>
                <w:ilvl w:val="0"/>
                <w:numId w:val="17"/>
              </w:numPr>
              <w:spacing w:after="19" w:line="260" w:lineRule="auto"/>
              <w:ind w:left="727" w:right="3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проговаривать последовательность действий; </w:t>
            </w:r>
          </w:p>
          <w:p w14:paraId="610B9A38" w14:textId="77777777" w:rsidR="009A552B" w:rsidRPr="009A552B" w:rsidRDefault="009A552B" w:rsidP="00ED61AC">
            <w:pPr>
              <w:numPr>
                <w:ilvl w:val="0"/>
                <w:numId w:val="17"/>
              </w:numPr>
              <w:spacing w:after="0" w:line="259" w:lineRule="auto"/>
              <w:ind w:left="727" w:right="3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</w:t>
            </w:r>
          </w:p>
          <w:p w14:paraId="1528502E" w14:textId="77777777" w:rsidR="009A552B" w:rsidRPr="009A552B" w:rsidRDefault="009A552B" w:rsidP="009A552B">
            <w:pPr>
              <w:spacing w:after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высказывать свое предположение; </w:t>
            </w:r>
          </w:p>
          <w:p w14:paraId="4698B586" w14:textId="77777777" w:rsidR="009A552B" w:rsidRPr="009A552B" w:rsidRDefault="009A552B" w:rsidP="00ED61AC">
            <w:pPr>
              <w:numPr>
                <w:ilvl w:val="0"/>
                <w:numId w:val="17"/>
              </w:numPr>
              <w:spacing w:after="0" w:line="259" w:lineRule="auto"/>
              <w:ind w:left="727" w:right="3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работать по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8B416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Создание проекта </w:t>
            </w:r>
          </w:p>
        </w:tc>
        <w:tc>
          <w:tcPr>
            <w:tcW w:w="4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1AB1A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252DC8B5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68798D6F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1A33D8AF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520C60A1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https://razvitum.ru/articles/35/2222?ut</w:t>
            </w:r>
          </w:p>
          <w:p w14:paraId="3FE3DD06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m_source=email&amp;utm_medium=email &amp;utm_campaign=1089&amp;utm_content=</w:t>
            </w:r>
          </w:p>
        </w:tc>
      </w:tr>
    </w:tbl>
    <w:p w14:paraId="427DE0E4" w14:textId="77777777" w:rsidR="009A552B" w:rsidRPr="009A552B" w:rsidRDefault="009A552B" w:rsidP="009A552B">
      <w:pPr>
        <w:spacing w:after="0" w:line="259" w:lineRule="auto"/>
        <w:ind w:right="1610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W w:w="15617" w:type="dxa"/>
        <w:tblInd w:w="-108" w:type="dxa"/>
        <w:tblCellMar>
          <w:top w:w="9" w:type="dxa"/>
          <w:left w:w="0" w:type="dxa"/>
          <w:right w:w="48" w:type="dxa"/>
        </w:tblCellMar>
        <w:tblLook w:val="04A0" w:firstRow="1" w:lastRow="0" w:firstColumn="1" w:lastColumn="0" w:noHBand="0" w:noVBand="1"/>
      </w:tblPr>
      <w:tblGrid>
        <w:gridCol w:w="582"/>
        <w:gridCol w:w="3328"/>
        <w:gridCol w:w="87"/>
        <w:gridCol w:w="439"/>
        <w:gridCol w:w="93"/>
        <w:gridCol w:w="721"/>
        <w:gridCol w:w="117"/>
        <w:gridCol w:w="698"/>
        <w:gridCol w:w="148"/>
        <w:gridCol w:w="480"/>
        <w:gridCol w:w="168"/>
        <w:gridCol w:w="3043"/>
        <w:gridCol w:w="35"/>
        <w:gridCol w:w="883"/>
        <w:gridCol w:w="554"/>
        <w:gridCol w:w="227"/>
        <w:gridCol w:w="4014"/>
      </w:tblGrid>
      <w:tr w:rsidR="009A552B" w:rsidRPr="009A552B" w14:paraId="72BA0E43" w14:textId="77777777" w:rsidTr="009A552B">
        <w:trPr>
          <w:trHeight w:val="3326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9668A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514" w:type="dxa"/>
            <w:gridSpan w:val="2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94FA28F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F1C2D7A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97FE1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BBD6C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E942D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7682E" w14:textId="77777777" w:rsidR="009A552B" w:rsidRPr="009A552B" w:rsidRDefault="009A552B" w:rsidP="009A552B">
            <w:pPr>
              <w:spacing w:after="22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предложенному </w:t>
            </w:r>
          </w:p>
          <w:p w14:paraId="52D4716B" w14:textId="77777777" w:rsidR="009A552B" w:rsidRPr="009A552B" w:rsidRDefault="009A552B" w:rsidP="009A552B">
            <w:pPr>
              <w:spacing w:after="2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педагогом плану; </w:t>
            </w:r>
          </w:p>
          <w:p w14:paraId="3B10055D" w14:textId="77777777" w:rsidR="009A552B" w:rsidRPr="009A552B" w:rsidRDefault="009A552B" w:rsidP="009A552B">
            <w:pPr>
              <w:tabs>
                <w:tab w:val="center" w:pos="560"/>
                <w:tab w:val="center" w:pos="1626"/>
              </w:tabs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Calibri" w:eastAsia="Calibri" w:hAnsi="Calibri" w:cs="Calibri"/>
                <w:color w:val="000000"/>
                <w:lang w:val="ru-RU" w:eastAsia="ru-RU"/>
              </w:rPr>
              <w:tab/>
            </w: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• </w:t>
            </w: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учиться </w:t>
            </w:r>
          </w:p>
          <w:p w14:paraId="70AAA569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добывать новые </w:t>
            </w:r>
          </w:p>
          <w:p w14:paraId="5D98AB2C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знания: находить </w:t>
            </w:r>
          </w:p>
          <w:p w14:paraId="44EBA4E7" w14:textId="77777777" w:rsidR="009A552B" w:rsidRPr="009A552B" w:rsidRDefault="009A552B" w:rsidP="009A552B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ответы на вопросы, используя свой </w:t>
            </w:r>
          </w:p>
          <w:p w14:paraId="1F221DAB" w14:textId="77777777" w:rsidR="009A552B" w:rsidRPr="009A552B" w:rsidRDefault="009A552B" w:rsidP="009A552B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жизненный опыт, информацию, </w:t>
            </w:r>
          </w:p>
          <w:p w14:paraId="7AD8E43C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полученную от </w:t>
            </w:r>
          </w:p>
          <w:p w14:paraId="6DB8DE0F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педагога, и используя учебную литературу; 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2BE6D9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440758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2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DAA61F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39D25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article </w:t>
            </w:r>
          </w:p>
          <w:p w14:paraId="735082E2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9A552B" w:rsidRPr="009A552B" w14:paraId="481746DA" w14:textId="77777777" w:rsidTr="009A552B">
        <w:trPr>
          <w:trHeight w:val="6644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20B69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29 </w:t>
            </w:r>
          </w:p>
        </w:tc>
        <w:tc>
          <w:tcPr>
            <w:tcW w:w="3514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D3CAAB7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ru-RU" w:eastAsia="ru-RU"/>
              </w:rPr>
              <w:t xml:space="preserve">Экономические задачи </w:t>
            </w:r>
            <w:r w:rsidRPr="009A552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ru-RU" w:eastAsia="ru-RU"/>
              </w:rPr>
              <w:t>(3 часа)</w:t>
            </w: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 Экономические задачи. 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B6DF3B6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B8707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7DF53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F4D71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ABD2B" w14:textId="77777777" w:rsidR="009A552B" w:rsidRPr="009A552B" w:rsidRDefault="009A552B" w:rsidP="00ED61AC">
            <w:pPr>
              <w:numPr>
                <w:ilvl w:val="0"/>
                <w:numId w:val="18"/>
              </w:numPr>
              <w:spacing w:after="46" w:line="238" w:lineRule="auto"/>
              <w:ind w:left="7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определять и формулировать цель деятельности с </w:t>
            </w:r>
          </w:p>
          <w:p w14:paraId="043801A7" w14:textId="77777777" w:rsidR="009A552B" w:rsidRPr="009A552B" w:rsidRDefault="009A552B" w:rsidP="009A552B">
            <w:pPr>
              <w:spacing w:after="2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помощью педагога; </w:t>
            </w:r>
          </w:p>
          <w:p w14:paraId="73A40DC6" w14:textId="77777777" w:rsidR="009A552B" w:rsidRPr="009A552B" w:rsidRDefault="009A552B" w:rsidP="00ED61AC">
            <w:pPr>
              <w:numPr>
                <w:ilvl w:val="0"/>
                <w:numId w:val="18"/>
              </w:numPr>
              <w:spacing w:after="19" w:line="260" w:lineRule="auto"/>
              <w:ind w:left="7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проговаривать последовательность действий; </w:t>
            </w:r>
          </w:p>
          <w:p w14:paraId="77B16847" w14:textId="77777777" w:rsidR="009A552B" w:rsidRPr="009A552B" w:rsidRDefault="009A552B" w:rsidP="00ED61AC">
            <w:pPr>
              <w:numPr>
                <w:ilvl w:val="0"/>
                <w:numId w:val="18"/>
              </w:numPr>
              <w:spacing w:after="0" w:line="259" w:lineRule="auto"/>
              <w:ind w:left="7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</w:t>
            </w:r>
          </w:p>
          <w:p w14:paraId="6BFA55AA" w14:textId="77777777" w:rsidR="009A552B" w:rsidRPr="009A552B" w:rsidRDefault="009A552B" w:rsidP="009A552B">
            <w:pPr>
              <w:spacing w:after="0" w:line="27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высказывать свое предположение; </w:t>
            </w:r>
          </w:p>
          <w:p w14:paraId="7DB54DEB" w14:textId="77777777" w:rsidR="009A552B" w:rsidRPr="009A552B" w:rsidRDefault="009A552B" w:rsidP="00ED61AC">
            <w:pPr>
              <w:numPr>
                <w:ilvl w:val="0"/>
                <w:numId w:val="18"/>
              </w:numPr>
              <w:spacing w:after="0" w:line="238" w:lineRule="auto"/>
              <w:ind w:left="7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работать по </w:t>
            </w:r>
          </w:p>
          <w:p w14:paraId="2F7B379E" w14:textId="77777777" w:rsidR="009A552B" w:rsidRPr="009A552B" w:rsidRDefault="009A552B" w:rsidP="009A552B">
            <w:pPr>
              <w:spacing w:after="22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предложенному </w:t>
            </w:r>
          </w:p>
          <w:p w14:paraId="25117CFF" w14:textId="77777777" w:rsidR="009A552B" w:rsidRPr="009A552B" w:rsidRDefault="009A552B" w:rsidP="009A552B">
            <w:pPr>
              <w:spacing w:after="2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педагогом плану; </w:t>
            </w:r>
          </w:p>
          <w:p w14:paraId="2AF4F8E3" w14:textId="77777777" w:rsidR="009A552B" w:rsidRPr="009A552B" w:rsidRDefault="009A552B" w:rsidP="00ED61AC">
            <w:pPr>
              <w:numPr>
                <w:ilvl w:val="0"/>
                <w:numId w:val="18"/>
              </w:numPr>
              <w:spacing w:after="0" w:line="259" w:lineRule="auto"/>
              <w:ind w:left="75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</w:t>
            </w:r>
          </w:p>
          <w:p w14:paraId="12FCE36D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добывать новые </w:t>
            </w:r>
          </w:p>
          <w:p w14:paraId="0AAD809A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знания: находить </w:t>
            </w:r>
          </w:p>
          <w:p w14:paraId="3D2B49AB" w14:textId="77777777" w:rsidR="009A552B" w:rsidRPr="009A552B" w:rsidRDefault="009A552B" w:rsidP="009A552B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ответы на вопросы, используя свой </w:t>
            </w:r>
          </w:p>
          <w:p w14:paraId="40B60807" w14:textId="77777777" w:rsidR="009A552B" w:rsidRPr="009A552B" w:rsidRDefault="009A552B" w:rsidP="009A552B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жизненный опыт, информацию, </w:t>
            </w:r>
          </w:p>
          <w:p w14:paraId="225EC565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полученную от </w:t>
            </w:r>
          </w:p>
          <w:p w14:paraId="28C766CB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педагога, и используя учебную литературу; 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4BF4EF2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443B2F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2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9F466D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DA0F6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2DF4BD48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210E4AAD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3C538851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6BA1717A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https://razvitum.ru/articles/35/2222?ut</w:t>
            </w:r>
          </w:p>
          <w:p w14:paraId="2B8B3E4C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m_source=email&amp;utm_medium=email &amp;utm_campaign=1089&amp;utm_content= article </w:t>
            </w:r>
          </w:p>
          <w:p w14:paraId="17E1AF85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9A552B" w:rsidRPr="009A552B" w14:paraId="692F9D32" w14:textId="77777777" w:rsidTr="009A552B">
        <w:trPr>
          <w:trHeight w:val="434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5E240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30 </w:t>
            </w:r>
          </w:p>
        </w:tc>
        <w:tc>
          <w:tcPr>
            <w:tcW w:w="3514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CC58EE9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Решение задач с по темам </w:t>
            </w:r>
          </w:p>
        </w:tc>
        <w:tc>
          <w:tcPr>
            <w:tcW w:w="546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2085C70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ED55C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BE565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C1C4D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669D4" w14:textId="77777777" w:rsidR="009A552B" w:rsidRPr="009A552B" w:rsidRDefault="009A552B" w:rsidP="009A552B">
            <w:pPr>
              <w:tabs>
                <w:tab w:val="center" w:pos="188"/>
                <w:tab w:val="center" w:pos="1429"/>
                <w:tab w:val="center" w:pos="2335"/>
              </w:tabs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Calibri" w:eastAsia="Calibri" w:hAnsi="Calibri" w:cs="Calibri"/>
                <w:color w:val="000000"/>
                <w:lang w:val="ru-RU" w:eastAsia="ru-RU"/>
              </w:rPr>
              <w:tab/>
            </w: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• </w:t>
            </w: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определять </w:t>
            </w: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и 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A691CD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Игра </w:t>
            </w:r>
          </w:p>
        </w:tc>
        <w:tc>
          <w:tcPr>
            <w:tcW w:w="5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34509F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«Я </w:t>
            </w:r>
          </w:p>
        </w:tc>
        <w:tc>
          <w:tcPr>
            <w:tcW w:w="2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05CAF0" w14:textId="77777777" w:rsidR="009A552B" w:rsidRPr="009A552B" w:rsidRDefault="009A552B" w:rsidP="009A552B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– </w:t>
            </w:r>
          </w:p>
        </w:tc>
        <w:tc>
          <w:tcPr>
            <w:tcW w:w="4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737AD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http://www.gorodfinansov.ru </w:t>
            </w:r>
          </w:p>
        </w:tc>
      </w:tr>
      <w:tr w:rsidR="009A552B" w:rsidRPr="009A552B" w14:paraId="10517A49" w14:textId="77777777" w:rsidTr="009A552B">
        <w:tblPrEx>
          <w:tblCellMar>
            <w:left w:w="108" w:type="dxa"/>
            <w:right w:w="89" w:type="dxa"/>
          </w:tblCellMar>
        </w:tblPrEx>
        <w:trPr>
          <w:trHeight w:val="6363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F1F4F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3424" w:type="dxa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150F14A" w14:textId="77777777" w:rsidR="009A552B" w:rsidRPr="009A552B" w:rsidRDefault="009A552B" w:rsidP="009A552B">
            <w:pPr>
              <w:spacing w:after="21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«Цена», «Деньги», </w:t>
            </w:r>
          </w:p>
          <w:p w14:paraId="29458AB0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«Себестоимость товара». 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BE63D81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26736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E6B70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CAC63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2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E1FD1" w14:textId="77777777" w:rsidR="009A552B" w:rsidRPr="009A552B" w:rsidRDefault="009A552B" w:rsidP="009A552B">
            <w:pPr>
              <w:spacing w:after="46" w:line="23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формулировать цель деятельности с </w:t>
            </w:r>
          </w:p>
          <w:p w14:paraId="08C76434" w14:textId="77777777" w:rsidR="009A552B" w:rsidRPr="009A552B" w:rsidRDefault="009A552B" w:rsidP="009A552B">
            <w:pPr>
              <w:spacing w:after="20" w:line="259" w:lineRule="auto"/>
              <w:ind w:right="2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помощью педагога; </w:t>
            </w:r>
          </w:p>
          <w:p w14:paraId="645BD91C" w14:textId="77777777" w:rsidR="009A552B" w:rsidRPr="009A552B" w:rsidRDefault="009A552B" w:rsidP="00ED61AC">
            <w:pPr>
              <w:numPr>
                <w:ilvl w:val="0"/>
                <w:numId w:val="19"/>
              </w:numPr>
              <w:spacing w:after="19" w:line="260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проговаривать последовательность действий; </w:t>
            </w:r>
          </w:p>
          <w:p w14:paraId="32A4E62F" w14:textId="77777777" w:rsidR="009A552B" w:rsidRPr="009A552B" w:rsidRDefault="009A552B" w:rsidP="00ED61AC">
            <w:pPr>
              <w:numPr>
                <w:ilvl w:val="0"/>
                <w:numId w:val="19"/>
              </w:numPr>
              <w:spacing w:after="0"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</w:t>
            </w:r>
          </w:p>
          <w:p w14:paraId="7B1F58D6" w14:textId="77777777" w:rsidR="009A552B" w:rsidRPr="009A552B" w:rsidRDefault="009A552B" w:rsidP="009A552B">
            <w:pPr>
              <w:spacing w:after="0" w:line="27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высказывать свое предположение; </w:t>
            </w:r>
          </w:p>
          <w:p w14:paraId="7C9FF9AF" w14:textId="77777777" w:rsidR="009A552B" w:rsidRPr="009A552B" w:rsidRDefault="009A552B" w:rsidP="00ED61AC">
            <w:pPr>
              <w:numPr>
                <w:ilvl w:val="0"/>
                <w:numId w:val="19"/>
              </w:numPr>
              <w:spacing w:after="0" w:line="23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работать по </w:t>
            </w:r>
          </w:p>
          <w:p w14:paraId="203A96CD" w14:textId="77777777" w:rsidR="009A552B" w:rsidRPr="009A552B" w:rsidRDefault="009A552B" w:rsidP="009A552B">
            <w:pPr>
              <w:spacing w:after="22" w:line="259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предложенному </w:t>
            </w:r>
          </w:p>
          <w:p w14:paraId="02B8036E" w14:textId="77777777" w:rsidR="009A552B" w:rsidRPr="009A552B" w:rsidRDefault="009A552B" w:rsidP="009A552B">
            <w:pPr>
              <w:spacing w:after="20"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педагогом плану; </w:t>
            </w:r>
          </w:p>
          <w:p w14:paraId="686834FA" w14:textId="77777777" w:rsidR="009A552B" w:rsidRPr="009A552B" w:rsidRDefault="009A552B" w:rsidP="00ED61AC">
            <w:pPr>
              <w:numPr>
                <w:ilvl w:val="0"/>
                <w:numId w:val="19"/>
              </w:numPr>
              <w:spacing w:after="0"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</w:t>
            </w:r>
          </w:p>
          <w:p w14:paraId="00C54680" w14:textId="77777777" w:rsidR="009A552B" w:rsidRPr="009A552B" w:rsidRDefault="009A552B" w:rsidP="009A552B">
            <w:pPr>
              <w:spacing w:after="0" w:line="259" w:lineRule="auto"/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добывать новые </w:t>
            </w:r>
          </w:p>
          <w:p w14:paraId="2B2E414B" w14:textId="77777777" w:rsidR="009A552B" w:rsidRPr="009A552B" w:rsidRDefault="009A552B" w:rsidP="009A552B">
            <w:pPr>
              <w:spacing w:after="0" w:line="259" w:lineRule="auto"/>
              <w:ind w:right="2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знания: находить </w:t>
            </w:r>
          </w:p>
          <w:p w14:paraId="288B94D8" w14:textId="77777777" w:rsidR="009A552B" w:rsidRPr="009A552B" w:rsidRDefault="009A552B" w:rsidP="009A552B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ответы на вопросы, используя свой </w:t>
            </w:r>
          </w:p>
          <w:p w14:paraId="0DD9E319" w14:textId="77777777" w:rsidR="009A552B" w:rsidRPr="009A552B" w:rsidRDefault="009A552B" w:rsidP="009A552B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жизненный опыт, информацию, </w:t>
            </w:r>
          </w:p>
          <w:p w14:paraId="7AE9EFE3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полученную от </w:t>
            </w:r>
          </w:p>
          <w:p w14:paraId="7BA4C9B1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педагога, и используя учебную литературу; </w:t>
            </w:r>
          </w:p>
        </w:tc>
        <w:tc>
          <w:tcPr>
            <w:tcW w:w="16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A7505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предпринимат ель» </w:t>
            </w: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84C69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http://www.it-n.ru/ http://www.uchportal.ru/load/136 ttp://michurin.com/index.htm http://michurin.com/index.htm </w:t>
            </w:r>
          </w:p>
          <w:p w14:paraId="4D281AE8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169D0A0E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21977169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49E69712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https://razvitum.ru/articles/35/2222?ut</w:t>
            </w:r>
          </w:p>
          <w:p w14:paraId="2E3E63C8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m_source=email&amp;utm_medium=email &amp;utm_campaign=1089&amp;utm_content= article </w:t>
            </w:r>
          </w:p>
          <w:p w14:paraId="2A86CC1F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9A552B" w:rsidRPr="009A552B" w14:paraId="4FEE8403" w14:textId="77777777" w:rsidTr="009A552B">
        <w:tblPrEx>
          <w:tblCellMar>
            <w:left w:w="108" w:type="dxa"/>
            <w:right w:w="89" w:type="dxa"/>
          </w:tblCellMar>
        </w:tblPrEx>
        <w:trPr>
          <w:trHeight w:val="3884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CFEC4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31 </w:t>
            </w:r>
          </w:p>
        </w:tc>
        <w:tc>
          <w:tcPr>
            <w:tcW w:w="342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3565A2D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Экономические задачи. </w:t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2CE5A4C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AE974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AEACC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E5DEA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B0A0" w14:textId="77777777" w:rsidR="009A552B" w:rsidRPr="009A552B" w:rsidRDefault="009A552B" w:rsidP="00ED61AC">
            <w:pPr>
              <w:numPr>
                <w:ilvl w:val="0"/>
                <w:numId w:val="20"/>
              </w:numPr>
              <w:spacing w:after="46" w:line="238" w:lineRule="auto"/>
              <w:ind w:left="727" w:right="1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определять и формулировать цель деятельности с </w:t>
            </w:r>
          </w:p>
          <w:p w14:paraId="7C95C310" w14:textId="77777777" w:rsidR="009A552B" w:rsidRPr="009A552B" w:rsidRDefault="009A552B" w:rsidP="009A552B">
            <w:pPr>
              <w:spacing w:after="20" w:line="259" w:lineRule="auto"/>
              <w:ind w:right="2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помощью педагога; </w:t>
            </w:r>
          </w:p>
          <w:p w14:paraId="18692DF5" w14:textId="77777777" w:rsidR="009A552B" w:rsidRPr="009A552B" w:rsidRDefault="009A552B" w:rsidP="00ED61AC">
            <w:pPr>
              <w:numPr>
                <w:ilvl w:val="0"/>
                <w:numId w:val="20"/>
              </w:numPr>
              <w:spacing w:after="19" w:line="261" w:lineRule="auto"/>
              <w:ind w:left="727" w:right="1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проговаривать последовательность действий; </w:t>
            </w:r>
          </w:p>
          <w:p w14:paraId="1614CE46" w14:textId="77777777" w:rsidR="009A552B" w:rsidRPr="009A552B" w:rsidRDefault="009A552B" w:rsidP="00ED61AC">
            <w:pPr>
              <w:numPr>
                <w:ilvl w:val="0"/>
                <w:numId w:val="20"/>
              </w:numPr>
              <w:spacing w:after="0" w:line="259" w:lineRule="auto"/>
              <w:ind w:left="727" w:right="1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</w:t>
            </w:r>
          </w:p>
          <w:p w14:paraId="373A04BC" w14:textId="77777777" w:rsidR="009A552B" w:rsidRPr="009A552B" w:rsidRDefault="009A552B" w:rsidP="009A552B">
            <w:pPr>
              <w:spacing w:after="0" w:line="27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высказывать свое предположение; </w:t>
            </w:r>
          </w:p>
          <w:p w14:paraId="47D467B4" w14:textId="77777777" w:rsidR="009A552B" w:rsidRPr="009A552B" w:rsidRDefault="009A552B" w:rsidP="00ED61AC">
            <w:pPr>
              <w:numPr>
                <w:ilvl w:val="0"/>
                <w:numId w:val="20"/>
              </w:numPr>
              <w:spacing w:after="0" w:line="238" w:lineRule="auto"/>
              <w:ind w:left="727" w:right="1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работать по </w:t>
            </w:r>
          </w:p>
          <w:p w14:paraId="3A9B4234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предложенному педагогом плану; </w:t>
            </w:r>
          </w:p>
        </w:tc>
        <w:tc>
          <w:tcPr>
            <w:tcW w:w="16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78840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2E467" w14:textId="77777777" w:rsidR="009A552B" w:rsidRPr="009A552B" w:rsidRDefault="009A552B" w:rsidP="009A552B">
            <w:pPr>
              <w:spacing w:after="1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014125A7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3B4E302A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419A9373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62178010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https://razvitum.ru/articles/35/2222?ut</w:t>
            </w:r>
          </w:p>
          <w:p w14:paraId="3A98C51F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m_source=email&amp;utm_medium=email &amp;utm_campaign=1089&amp;utm_content= article </w:t>
            </w:r>
          </w:p>
          <w:p w14:paraId="11CF11E7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</w:tbl>
    <w:p w14:paraId="0C4B50AB" w14:textId="77777777" w:rsidR="009A552B" w:rsidRPr="009A552B" w:rsidRDefault="009A552B" w:rsidP="009A552B">
      <w:pPr>
        <w:spacing w:after="0" w:line="259" w:lineRule="auto"/>
        <w:ind w:right="16109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W w:w="15617" w:type="dxa"/>
        <w:tblInd w:w="-108" w:type="dxa"/>
        <w:tblCellMar>
          <w:top w:w="15" w:type="dxa"/>
          <w:left w:w="106" w:type="dxa"/>
          <w:right w:w="89" w:type="dxa"/>
        </w:tblCellMar>
        <w:tblLook w:val="04A0" w:firstRow="1" w:lastRow="0" w:firstColumn="1" w:lastColumn="0" w:noHBand="0" w:noVBand="1"/>
      </w:tblPr>
      <w:tblGrid>
        <w:gridCol w:w="589"/>
        <w:gridCol w:w="12"/>
        <w:gridCol w:w="3366"/>
        <w:gridCol w:w="29"/>
        <w:gridCol w:w="516"/>
        <w:gridCol w:w="46"/>
        <w:gridCol w:w="806"/>
        <w:gridCol w:w="27"/>
        <w:gridCol w:w="832"/>
        <w:gridCol w:w="659"/>
        <w:gridCol w:w="49"/>
        <w:gridCol w:w="3098"/>
        <w:gridCol w:w="37"/>
        <w:gridCol w:w="1524"/>
        <w:gridCol w:w="4027"/>
      </w:tblGrid>
      <w:tr w:rsidR="009A552B" w:rsidRPr="00DE05C4" w14:paraId="59CD9A74" w14:textId="77777777" w:rsidTr="009A552B">
        <w:trPr>
          <w:trHeight w:val="2774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260FA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3443" w:type="dxa"/>
            <w:gridSpan w:val="2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92F1AC8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F233AD4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BE7E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CBBB1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95FEC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1CCDB" w14:textId="77777777" w:rsidR="009A552B" w:rsidRPr="009A552B" w:rsidRDefault="009A552B" w:rsidP="009A552B">
            <w:pPr>
              <w:tabs>
                <w:tab w:val="center" w:pos="455"/>
                <w:tab w:val="center" w:pos="1520"/>
              </w:tabs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Calibri" w:eastAsia="Calibri" w:hAnsi="Calibri" w:cs="Calibri"/>
                <w:color w:val="000000"/>
                <w:lang w:eastAsia="ru-RU"/>
              </w:rPr>
              <w:tab/>
            </w: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• </w:t>
            </w: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ab/>
              <w:t xml:space="preserve">учиться </w:t>
            </w:r>
          </w:p>
          <w:p w14:paraId="091CCB86" w14:textId="77777777" w:rsidR="009A552B" w:rsidRPr="009A552B" w:rsidRDefault="009A552B" w:rsidP="009A552B">
            <w:pPr>
              <w:spacing w:after="0" w:line="259" w:lineRule="auto"/>
              <w:ind w:right="1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добывать новые </w:t>
            </w:r>
          </w:p>
          <w:p w14:paraId="30B87E9D" w14:textId="77777777" w:rsidR="009A552B" w:rsidRPr="009A552B" w:rsidRDefault="009A552B" w:rsidP="009A552B">
            <w:pPr>
              <w:spacing w:after="0" w:line="259" w:lineRule="auto"/>
              <w:ind w:right="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знания: находить </w:t>
            </w:r>
          </w:p>
          <w:p w14:paraId="30DE29F3" w14:textId="77777777" w:rsidR="009A552B" w:rsidRPr="009A552B" w:rsidRDefault="009A552B" w:rsidP="009A552B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ответы на вопросы, используя свой </w:t>
            </w:r>
          </w:p>
          <w:p w14:paraId="55FC0BBE" w14:textId="77777777" w:rsidR="009A552B" w:rsidRPr="009A552B" w:rsidRDefault="009A552B" w:rsidP="009A552B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жизненный опыт, информацию, </w:t>
            </w:r>
          </w:p>
          <w:p w14:paraId="415B6844" w14:textId="77777777" w:rsidR="009A552B" w:rsidRPr="009A552B" w:rsidRDefault="009A552B" w:rsidP="009A552B">
            <w:pPr>
              <w:spacing w:after="0" w:line="259" w:lineRule="auto"/>
              <w:ind w:right="2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полученную от </w:t>
            </w:r>
          </w:p>
          <w:p w14:paraId="6ABBD649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педагога, и используя учебную литературу; </w:t>
            </w: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8A9B4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3298C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</w:tr>
      <w:tr w:rsidR="009A552B" w:rsidRPr="009A552B" w14:paraId="1F6AC64E" w14:textId="77777777" w:rsidTr="009A552B">
        <w:trPr>
          <w:trHeight w:val="664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B2FA1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lastRenderedPageBreak/>
              <w:t xml:space="preserve">32 </w:t>
            </w:r>
          </w:p>
        </w:tc>
        <w:tc>
          <w:tcPr>
            <w:tcW w:w="344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54F0503" w14:textId="77777777" w:rsidR="009A552B" w:rsidRPr="009A552B" w:rsidRDefault="009A552B" w:rsidP="009A552B">
            <w:pPr>
              <w:spacing w:after="14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111115"/>
                <w:sz w:val="24"/>
                <w:lang w:val="ru-RU" w:eastAsia="ru-RU"/>
              </w:rPr>
              <w:t xml:space="preserve">Аренда </w:t>
            </w:r>
            <w:r w:rsidRPr="009A552B">
              <w:rPr>
                <w:rFonts w:ascii="Times New Roman" w:eastAsia="Times New Roman" w:hAnsi="Times New Roman" w:cs="Times New Roman"/>
                <w:b/>
                <w:i/>
                <w:color w:val="111115"/>
                <w:sz w:val="24"/>
                <w:lang w:val="ru-RU" w:eastAsia="ru-RU"/>
              </w:rPr>
              <w:t>(1 час)</w:t>
            </w: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 </w:t>
            </w:r>
          </w:p>
          <w:p w14:paraId="63800F8A" w14:textId="77777777" w:rsidR="009A552B" w:rsidRPr="009A552B" w:rsidRDefault="009A552B" w:rsidP="009A552B">
            <w:pPr>
              <w:spacing w:after="2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Аренда. Что такое аренда? </w:t>
            </w:r>
          </w:p>
          <w:p w14:paraId="42E11DF7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История аренды. 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14757BC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D9A51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5F927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444F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D36FB" w14:textId="77777777" w:rsidR="009A552B" w:rsidRPr="009A552B" w:rsidRDefault="009A552B" w:rsidP="00ED61AC">
            <w:pPr>
              <w:numPr>
                <w:ilvl w:val="0"/>
                <w:numId w:val="21"/>
              </w:numPr>
              <w:spacing w:after="46" w:line="238" w:lineRule="auto"/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определять и формулировать цель деятельности с </w:t>
            </w:r>
          </w:p>
          <w:p w14:paraId="55F3226F" w14:textId="77777777" w:rsidR="009A552B" w:rsidRPr="009A552B" w:rsidRDefault="009A552B" w:rsidP="009A552B">
            <w:pPr>
              <w:spacing w:after="20" w:line="259" w:lineRule="auto"/>
              <w:ind w:right="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помощью педагога; </w:t>
            </w:r>
          </w:p>
          <w:p w14:paraId="6B7CE1B3" w14:textId="77777777" w:rsidR="009A552B" w:rsidRPr="009A552B" w:rsidRDefault="009A552B" w:rsidP="00ED61AC">
            <w:pPr>
              <w:numPr>
                <w:ilvl w:val="0"/>
                <w:numId w:val="21"/>
              </w:numPr>
              <w:spacing w:after="19" w:line="260" w:lineRule="auto"/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проговаривать последовательность действий; </w:t>
            </w:r>
          </w:p>
          <w:p w14:paraId="30EB8704" w14:textId="77777777" w:rsidR="009A552B" w:rsidRPr="009A552B" w:rsidRDefault="009A552B" w:rsidP="00ED61AC">
            <w:pPr>
              <w:numPr>
                <w:ilvl w:val="0"/>
                <w:numId w:val="21"/>
              </w:numPr>
              <w:spacing w:after="0" w:line="259" w:lineRule="auto"/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</w:t>
            </w:r>
          </w:p>
          <w:p w14:paraId="56A76903" w14:textId="77777777" w:rsidR="009A552B" w:rsidRPr="009A552B" w:rsidRDefault="009A552B" w:rsidP="009A552B">
            <w:pPr>
              <w:spacing w:after="0" w:line="27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высказывать свое предположение; </w:t>
            </w:r>
          </w:p>
          <w:p w14:paraId="6F7479A5" w14:textId="77777777" w:rsidR="009A552B" w:rsidRPr="009A552B" w:rsidRDefault="009A552B" w:rsidP="00ED61AC">
            <w:pPr>
              <w:numPr>
                <w:ilvl w:val="0"/>
                <w:numId w:val="21"/>
              </w:numPr>
              <w:spacing w:after="0" w:line="238" w:lineRule="auto"/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работать по </w:t>
            </w:r>
          </w:p>
          <w:p w14:paraId="626B9BCF" w14:textId="77777777" w:rsidR="009A552B" w:rsidRPr="009A552B" w:rsidRDefault="009A552B" w:rsidP="009A552B">
            <w:pPr>
              <w:spacing w:after="22" w:line="259" w:lineRule="auto"/>
              <w:ind w:right="1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предложенному </w:t>
            </w:r>
          </w:p>
          <w:p w14:paraId="5545518E" w14:textId="77777777" w:rsidR="009A552B" w:rsidRPr="009A552B" w:rsidRDefault="009A552B" w:rsidP="009A552B">
            <w:pPr>
              <w:spacing w:after="20" w:line="259" w:lineRule="auto"/>
              <w:ind w:right="2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педагогом плану; </w:t>
            </w:r>
          </w:p>
          <w:p w14:paraId="5F568A01" w14:textId="77777777" w:rsidR="009A552B" w:rsidRPr="009A552B" w:rsidRDefault="009A552B" w:rsidP="00ED61AC">
            <w:pPr>
              <w:numPr>
                <w:ilvl w:val="0"/>
                <w:numId w:val="21"/>
              </w:numPr>
              <w:spacing w:after="0" w:line="259" w:lineRule="auto"/>
              <w:ind w:right="2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</w:t>
            </w:r>
          </w:p>
          <w:p w14:paraId="15F924E7" w14:textId="77777777" w:rsidR="009A552B" w:rsidRPr="009A552B" w:rsidRDefault="009A552B" w:rsidP="009A552B">
            <w:pPr>
              <w:spacing w:after="0" w:line="259" w:lineRule="auto"/>
              <w:ind w:right="1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добывать новые </w:t>
            </w:r>
          </w:p>
          <w:p w14:paraId="120971E9" w14:textId="77777777" w:rsidR="009A552B" w:rsidRPr="009A552B" w:rsidRDefault="009A552B" w:rsidP="009A552B">
            <w:pPr>
              <w:spacing w:after="0" w:line="259" w:lineRule="auto"/>
              <w:ind w:right="2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знания: находить </w:t>
            </w:r>
          </w:p>
          <w:p w14:paraId="0F63AFC5" w14:textId="77777777" w:rsidR="009A552B" w:rsidRPr="009A552B" w:rsidRDefault="009A552B" w:rsidP="009A552B">
            <w:pPr>
              <w:spacing w:after="1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ответы на вопросы, используя свой </w:t>
            </w:r>
          </w:p>
          <w:p w14:paraId="7E5ACDE9" w14:textId="77777777" w:rsidR="009A552B" w:rsidRPr="009A552B" w:rsidRDefault="009A552B" w:rsidP="009A552B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жизненный опыт, информацию, </w:t>
            </w:r>
          </w:p>
          <w:p w14:paraId="7C9A706E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полученную от </w:t>
            </w:r>
          </w:p>
          <w:p w14:paraId="4BD837DA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педагога, и используя учебную литературу; </w:t>
            </w: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384D4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BA2A9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http://www.gorodfinansov.ru www.azbukafinansov.ru http://www.it-n.ru/ http://www.uchportal.ru/load/136 ttp://michurin.com/index.htm http://michurin.com/index.htm </w:t>
            </w:r>
          </w:p>
          <w:p w14:paraId="034C31F2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</w:t>
            </w:r>
          </w:p>
          <w:p w14:paraId="1D24D0D5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</w:t>
            </w:r>
          </w:p>
          <w:p w14:paraId="286C2C89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58F5543E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https://razvitum.ru/articles/35/2222?ut</w:t>
            </w:r>
          </w:p>
          <w:p w14:paraId="56ADAB82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m_source=email&amp;utm_medium=email &amp;utm_campaign=1089&amp;utm_content= article </w:t>
            </w:r>
          </w:p>
          <w:p w14:paraId="5F998406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9A552B" w:rsidRPr="00DE05C4" w14:paraId="5A6544D0" w14:textId="77777777" w:rsidTr="009A552B">
        <w:trPr>
          <w:trHeight w:val="846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55EE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33 </w:t>
            </w:r>
          </w:p>
        </w:tc>
        <w:tc>
          <w:tcPr>
            <w:tcW w:w="3443" w:type="dxa"/>
            <w:gridSpan w:val="2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</w:tcPr>
          <w:p w14:paraId="4B5B831F" w14:textId="77777777" w:rsidR="009A552B" w:rsidRPr="009A552B" w:rsidRDefault="009A552B" w:rsidP="009A552B">
            <w:pPr>
              <w:spacing w:after="0" w:line="259" w:lineRule="auto"/>
              <w:ind w:right="130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111115"/>
                <w:sz w:val="24"/>
                <w:lang w:val="ru-RU" w:eastAsia="ru-RU"/>
              </w:rPr>
              <w:t xml:space="preserve">Банки. Вклады </w:t>
            </w:r>
            <w:r w:rsidRPr="009A552B">
              <w:rPr>
                <w:rFonts w:ascii="Times New Roman" w:eastAsia="Times New Roman" w:hAnsi="Times New Roman" w:cs="Times New Roman"/>
                <w:b/>
                <w:i/>
                <w:color w:val="111115"/>
                <w:sz w:val="24"/>
                <w:lang w:val="ru-RU" w:eastAsia="ru-RU"/>
              </w:rPr>
              <w:t>(2 часа)</w:t>
            </w: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 Банки. Крупные банки нашей страны.  </w:t>
            </w:r>
          </w:p>
        </w:tc>
        <w:tc>
          <w:tcPr>
            <w:tcW w:w="55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0C2192D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8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C8FD2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60ECD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2D26C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F59AB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-учиться отличать верно выполненное задание от неверного; </w:t>
            </w:r>
          </w:p>
        </w:tc>
        <w:tc>
          <w:tcPr>
            <w:tcW w:w="1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FC632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3342C" w14:textId="77777777" w:rsidR="009A552B" w:rsidRPr="009A552B" w:rsidRDefault="00DE05C4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hyperlink r:id="rId8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val="ru-RU" w:eastAsia="ru-RU"/>
                </w:rPr>
                <w:t>http://www.gorodfinansov.ru</w:t>
              </w:r>
            </w:hyperlink>
            <w:hyperlink r:id="rId9">
              <w:r w:rsidR="009A552B" w:rsidRPr="009A552B">
                <w:rPr>
                  <w:rFonts w:ascii="Times New Roman" w:eastAsia="Times New Roman" w:hAnsi="Times New Roman" w:cs="Times New Roman"/>
                  <w:color w:val="000000"/>
                  <w:sz w:val="24"/>
                  <w:lang w:val="ru-RU" w:eastAsia="ru-RU"/>
                </w:rPr>
                <w:t xml:space="preserve"> </w:t>
              </w:r>
            </w:hyperlink>
            <w:hyperlink r:id="rId10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val="ru-RU" w:eastAsia="ru-RU"/>
                </w:rPr>
                <w:t>www.azbukafinansov.ru</w:t>
              </w:r>
            </w:hyperlink>
            <w:hyperlink r:id="rId11">
              <w:r w:rsidR="009A552B" w:rsidRPr="009A552B">
                <w:rPr>
                  <w:rFonts w:ascii="Times New Roman" w:eastAsia="Times New Roman" w:hAnsi="Times New Roman" w:cs="Times New Roman"/>
                  <w:color w:val="000000"/>
                  <w:sz w:val="24"/>
                  <w:lang w:val="ru-RU" w:eastAsia="ru-RU"/>
                </w:rPr>
                <w:t xml:space="preserve"> </w:t>
              </w:r>
            </w:hyperlink>
            <w:hyperlink r:id="rId12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val="ru-RU" w:eastAsia="ru-RU"/>
                </w:rPr>
                <w:t>http://www.it</w:t>
              </w:r>
            </w:hyperlink>
            <w:hyperlink r:id="rId13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val="ru-RU" w:eastAsia="ru-RU"/>
                </w:rPr>
                <w:t>-</w:t>
              </w:r>
            </w:hyperlink>
            <w:hyperlink r:id="rId14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val="ru-RU" w:eastAsia="ru-RU"/>
                </w:rPr>
                <w:t>n.ru/</w:t>
              </w:r>
            </w:hyperlink>
            <w:hyperlink r:id="rId15">
              <w:r w:rsidR="009A552B" w:rsidRPr="009A552B">
                <w:rPr>
                  <w:rFonts w:ascii="Times New Roman" w:eastAsia="Times New Roman" w:hAnsi="Times New Roman" w:cs="Times New Roman"/>
                  <w:color w:val="000000"/>
                  <w:sz w:val="24"/>
                  <w:lang w:val="ru-RU" w:eastAsia="ru-RU"/>
                </w:rPr>
                <w:t xml:space="preserve"> </w:t>
              </w:r>
            </w:hyperlink>
          </w:p>
        </w:tc>
      </w:tr>
      <w:tr w:rsidR="009A552B" w:rsidRPr="009A552B" w14:paraId="12ED6B95" w14:textId="77777777" w:rsidTr="009A552B">
        <w:tblPrEx>
          <w:tblCellMar>
            <w:top w:w="9" w:type="dxa"/>
            <w:right w:w="50" w:type="dxa"/>
          </w:tblCellMar>
        </w:tblPrEx>
        <w:trPr>
          <w:trHeight w:val="9948"/>
        </w:trPr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ED15C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8" w:space="0" w:color="000000"/>
            </w:tcBorders>
          </w:tcPr>
          <w:p w14:paraId="7972A2D7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DDE0C04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FBD50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E60F4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A6801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4AF67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совместно с </w:t>
            </w:r>
          </w:p>
          <w:p w14:paraId="7F29CF5E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педагогом и другими </w:t>
            </w:r>
          </w:p>
          <w:p w14:paraId="020537E6" w14:textId="77777777" w:rsidR="009A552B" w:rsidRPr="009A552B" w:rsidRDefault="009A552B" w:rsidP="009A552B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учениками давать эмоциональную </w:t>
            </w:r>
          </w:p>
          <w:p w14:paraId="1D3E11A7" w14:textId="77777777" w:rsidR="009A552B" w:rsidRPr="009A552B" w:rsidRDefault="009A552B" w:rsidP="009A552B">
            <w:pPr>
              <w:spacing w:after="0" w:line="27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оценку деятельности товарищей. </w:t>
            </w:r>
          </w:p>
          <w:p w14:paraId="7137F5C1" w14:textId="77777777" w:rsidR="009A552B" w:rsidRPr="009A552B" w:rsidRDefault="009A552B" w:rsidP="009A552B">
            <w:pPr>
              <w:spacing w:after="22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ориентироваться в </w:t>
            </w:r>
          </w:p>
          <w:p w14:paraId="0ADBE5E7" w14:textId="77777777" w:rsidR="009A552B" w:rsidRPr="009A552B" w:rsidRDefault="009A552B" w:rsidP="009A552B">
            <w:pPr>
              <w:spacing w:after="21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своей системе знаний: </w:t>
            </w:r>
          </w:p>
          <w:p w14:paraId="310F7AE7" w14:textId="77777777" w:rsidR="009A552B" w:rsidRPr="009A552B" w:rsidRDefault="009A552B" w:rsidP="009A552B">
            <w:pPr>
              <w:spacing w:after="47" w:line="238" w:lineRule="auto"/>
              <w:ind w:right="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-отличать новое от уже известного с </w:t>
            </w:r>
          </w:p>
          <w:p w14:paraId="39EABB4C" w14:textId="77777777" w:rsidR="009A552B" w:rsidRPr="009A552B" w:rsidRDefault="009A552B" w:rsidP="009A552B">
            <w:pPr>
              <w:spacing w:after="23" w:line="25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помощью педагога; учиться добывать новые знания: </w:t>
            </w:r>
          </w:p>
          <w:p w14:paraId="7D20221B" w14:textId="77777777" w:rsidR="009A552B" w:rsidRPr="009A552B" w:rsidRDefault="009A552B" w:rsidP="009A552B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-находить ответы на вопросы, используя </w:t>
            </w:r>
          </w:p>
          <w:p w14:paraId="54C95B4C" w14:textId="77777777" w:rsidR="009A552B" w:rsidRPr="009A552B" w:rsidRDefault="009A552B" w:rsidP="009A552B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свой жизненный опыт, информацию, </w:t>
            </w:r>
          </w:p>
          <w:p w14:paraId="4BC04541" w14:textId="77777777" w:rsidR="009A552B" w:rsidRPr="009A552B" w:rsidRDefault="009A552B" w:rsidP="009A552B">
            <w:pPr>
              <w:spacing w:after="0" w:line="259" w:lineRule="auto"/>
              <w:ind w:right="6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полученную от </w:t>
            </w:r>
          </w:p>
          <w:p w14:paraId="2A2DB5DE" w14:textId="77777777" w:rsidR="009A552B" w:rsidRPr="009A552B" w:rsidRDefault="009A552B" w:rsidP="009A552B">
            <w:pPr>
              <w:spacing w:after="0" w:line="27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педагога, и используя учебную литературу; </w:t>
            </w:r>
          </w:p>
          <w:p w14:paraId="36A6C4AA" w14:textId="77777777" w:rsidR="009A552B" w:rsidRPr="009A552B" w:rsidRDefault="009A552B" w:rsidP="009A552B">
            <w:pPr>
              <w:spacing w:after="0" w:line="277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-учиться выражать свои мысли; </w:t>
            </w:r>
          </w:p>
          <w:p w14:paraId="36D37E62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учиться объяснять </w:t>
            </w:r>
          </w:p>
          <w:p w14:paraId="6AA43A29" w14:textId="77777777" w:rsidR="009A552B" w:rsidRPr="009A552B" w:rsidRDefault="009A552B" w:rsidP="009A552B">
            <w:pPr>
              <w:spacing w:after="46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свое несогласие пытаться </w:t>
            </w:r>
          </w:p>
          <w:p w14:paraId="39581874" w14:textId="77777777" w:rsidR="009A552B" w:rsidRPr="009A552B" w:rsidRDefault="009A552B" w:rsidP="009A552B">
            <w:pPr>
              <w:spacing w:after="28" w:line="254" w:lineRule="auto"/>
              <w:ind w:right="2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договориться; -учиться выполнять различные роли в группе (лидера, исполнителя, критика); </w:t>
            </w:r>
          </w:p>
          <w:p w14:paraId="03AEE0A7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-овладевать навыками сотрудничества в группе в совместном решении учебной     задачи.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D1738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0B429" w14:textId="77777777" w:rsidR="009A552B" w:rsidRPr="009A552B" w:rsidRDefault="00DE05C4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hyperlink r:id="rId16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http://www.uchportal.ru/load/136</w:t>
              </w:r>
            </w:hyperlink>
            <w:hyperlink r:id="rId17">
              <w:r w:rsidR="009A552B" w:rsidRPr="009A552B">
                <w:rPr>
                  <w:rFonts w:ascii="Times New Roman" w:eastAsia="Times New Roman" w:hAnsi="Times New Roman" w:cs="Times New Roman"/>
                  <w:color w:val="000000"/>
                  <w:sz w:val="24"/>
                  <w:lang w:eastAsia="ru-RU"/>
                </w:rPr>
                <w:t xml:space="preserve"> </w:t>
              </w:r>
            </w:hyperlink>
            <w:r w:rsidR="009A552B"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ttp://michurin.com/index.htm </w:t>
            </w:r>
            <w:hyperlink r:id="rId18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http</w:t>
              </w:r>
            </w:hyperlink>
            <w:hyperlink r:id="rId19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://</w:t>
              </w:r>
            </w:hyperlink>
            <w:hyperlink r:id="rId20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michurin</w:t>
              </w:r>
            </w:hyperlink>
            <w:hyperlink r:id="rId21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.</w:t>
              </w:r>
            </w:hyperlink>
            <w:hyperlink r:id="rId22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com</w:t>
              </w:r>
            </w:hyperlink>
            <w:hyperlink r:id="rId23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/</w:t>
              </w:r>
            </w:hyperlink>
            <w:hyperlink r:id="rId24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index</w:t>
              </w:r>
            </w:hyperlink>
            <w:hyperlink r:id="rId25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.</w:t>
              </w:r>
            </w:hyperlink>
            <w:hyperlink r:id="rId26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htm</w:t>
              </w:r>
            </w:hyperlink>
            <w:hyperlink r:id="rId27">
              <w:r w:rsidR="009A552B" w:rsidRPr="009A552B">
                <w:rPr>
                  <w:rFonts w:ascii="Times New Roman" w:eastAsia="Times New Roman" w:hAnsi="Times New Roman" w:cs="Times New Roman"/>
                  <w:color w:val="000000"/>
                  <w:sz w:val="24"/>
                  <w:lang w:eastAsia="ru-RU"/>
                </w:rPr>
                <w:t xml:space="preserve"> </w:t>
              </w:r>
            </w:hyperlink>
          </w:p>
          <w:p w14:paraId="202C4331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</w:t>
            </w:r>
            <w:hyperlink r:id="rId28">
              <w:r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http</w:t>
              </w:r>
            </w:hyperlink>
            <w:hyperlink r:id="rId29">
              <w:r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://</w:t>
              </w:r>
            </w:hyperlink>
            <w:hyperlink r:id="rId30">
              <w:r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richkid</w:t>
              </w:r>
            </w:hyperlink>
            <w:hyperlink r:id="rId31">
              <w:r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.</w:t>
              </w:r>
            </w:hyperlink>
            <w:hyperlink r:id="rId32">
              <w:r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ru</w:t>
              </w:r>
            </w:hyperlink>
            <w:hyperlink r:id="rId33">
              <w:r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/</w:t>
              </w:r>
            </w:hyperlink>
            <w:hyperlink r:id="rId34">
              <w:r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club</w:t>
              </w:r>
            </w:hyperlink>
            <w:hyperlink r:id="rId35">
              <w:r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/</w:t>
              </w:r>
            </w:hyperlink>
            <w:hyperlink r:id="rId36">
              <w:r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about</w:t>
              </w:r>
            </w:hyperlink>
            <w:hyperlink r:id="rId37">
              <w:r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/</w:t>
              </w:r>
            </w:hyperlink>
            <w:hyperlink r:id="rId38">
              <w:r w:rsidRPr="009A552B">
                <w:rPr>
                  <w:rFonts w:ascii="Times New Roman" w:eastAsia="Times New Roman" w:hAnsi="Times New Roman" w:cs="Times New Roman"/>
                  <w:color w:val="000000"/>
                  <w:sz w:val="24"/>
                  <w:lang w:eastAsia="ru-RU"/>
                </w:rPr>
                <w:t xml:space="preserve"> </w:t>
              </w:r>
            </w:hyperlink>
          </w:p>
          <w:p w14:paraId="5D1A6E6A" w14:textId="77777777" w:rsidR="009A552B" w:rsidRPr="009A552B" w:rsidRDefault="00DE05C4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hyperlink r:id="rId39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www.azbukafinansov.ru</w:t>
              </w:r>
            </w:hyperlink>
            <w:hyperlink r:id="rId40">
              <w:r w:rsidR="009A552B" w:rsidRPr="009A552B">
                <w:rPr>
                  <w:rFonts w:ascii="Times New Roman" w:eastAsia="Times New Roman" w:hAnsi="Times New Roman" w:cs="Times New Roman"/>
                  <w:color w:val="000000"/>
                  <w:sz w:val="24"/>
                  <w:lang w:eastAsia="ru-RU"/>
                </w:rPr>
                <w:t xml:space="preserve"> </w:t>
              </w:r>
            </w:hyperlink>
          </w:p>
          <w:p w14:paraId="5A0ABA83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68A223E8" w14:textId="77777777" w:rsidR="009A552B" w:rsidRPr="009A552B" w:rsidRDefault="00DE05C4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hyperlink r:id="rId41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https</w:t>
              </w:r>
            </w:hyperlink>
            <w:hyperlink r:id="rId42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://</w:t>
              </w:r>
            </w:hyperlink>
            <w:hyperlink r:id="rId43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razvitum</w:t>
              </w:r>
            </w:hyperlink>
            <w:hyperlink r:id="rId44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.</w:t>
              </w:r>
            </w:hyperlink>
            <w:hyperlink r:id="rId45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ru</w:t>
              </w:r>
            </w:hyperlink>
            <w:hyperlink r:id="rId46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/</w:t>
              </w:r>
            </w:hyperlink>
            <w:hyperlink r:id="rId47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articles</w:t>
              </w:r>
            </w:hyperlink>
            <w:hyperlink r:id="rId48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/35/2222?</w:t>
              </w:r>
            </w:hyperlink>
            <w:hyperlink r:id="rId49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ut</w:t>
              </w:r>
            </w:hyperlink>
          </w:p>
          <w:p w14:paraId="2F485FD6" w14:textId="77777777" w:rsidR="009A552B" w:rsidRPr="009A552B" w:rsidRDefault="00DE05C4" w:rsidP="009A552B">
            <w:pPr>
              <w:spacing w:after="1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hyperlink r:id="rId50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m</w:t>
              </w:r>
            </w:hyperlink>
            <w:hyperlink r:id="rId51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_</w:t>
              </w:r>
            </w:hyperlink>
            <w:hyperlink r:id="rId52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source</w:t>
              </w:r>
            </w:hyperlink>
            <w:hyperlink r:id="rId53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=</w:t>
              </w:r>
            </w:hyperlink>
            <w:hyperlink r:id="rId54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email</w:t>
              </w:r>
            </w:hyperlink>
            <w:hyperlink r:id="rId55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&amp;</w:t>
              </w:r>
            </w:hyperlink>
            <w:hyperlink r:id="rId56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utm</w:t>
              </w:r>
            </w:hyperlink>
            <w:hyperlink r:id="rId57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_</w:t>
              </w:r>
            </w:hyperlink>
            <w:hyperlink r:id="rId58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medium</w:t>
              </w:r>
            </w:hyperlink>
            <w:hyperlink r:id="rId59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=</w:t>
              </w:r>
            </w:hyperlink>
            <w:hyperlink r:id="rId60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 xml:space="preserve">email </w:t>
              </w:r>
            </w:hyperlink>
            <w:hyperlink r:id="rId61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&amp;</w:t>
              </w:r>
            </w:hyperlink>
            <w:hyperlink r:id="rId62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utm</w:t>
              </w:r>
            </w:hyperlink>
            <w:hyperlink r:id="rId63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_</w:t>
              </w:r>
            </w:hyperlink>
            <w:hyperlink r:id="rId64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campaign</w:t>
              </w:r>
            </w:hyperlink>
            <w:hyperlink r:id="rId65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=1089&amp;</w:t>
              </w:r>
            </w:hyperlink>
            <w:hyperlink r:id="rId66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utm</w:t>
              </w:r>
            </w:hyperlink>
            <w:hyperlink r:id="rId67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_</w:t>
              </w:r>
            </w:hyperlink>
            <w:hyperlink r:id="rId68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content</w:t>
              </w:r>
            </w:hyperlink>
            <w:hyperlink r:id="rId69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 xml:space="preserve">= </w:t>
              </w:r>
            </w:hyperlink>
            <w:hyperlink r:id="rId70">
              <w:r w:rsidR="009A552B" w:rsidRPr="009A552B">
                <w:rPr>
                  <w:rFonts w:ascii="Times New Roman" w:eastAsia="Times New Roman" w:hAnsi="Times New Roman" w:cs="Times New Roman"/>
                  <w:color w:val="0000FF"/>
                  <w:sz w:val="24"/>
                  <w:u w:val="single" w:color="0000FF"/>
                  <w:lang w:eastAsia="ru-RU"/>
                </w:rPr>
                <w:t>article</w:t>
              </w:r>
            </w:hyperlink>
            <w:hyperlink r:id="rId71">
              <w:r w:rsidR="009A552B" w:rsidRPr="009A552B">
                <w:rPr>
                  <w:rFonts w:ascii="Times New Roman" w:eastAsia="Times New Roman" w:hAnsi="Times New Roman" w:cs="Times New Roman"/>
                  <w:color w:val="000000"/>
                  <w:sz w:val="24"/>
                  <w:lang w:eastAsia="ru-RU"/>
                </w:rPr>
                <w:t xml:space="preserve"> </w:t>
              </w:r>
            </w:hyperlink>
          </w:p>
          <w:p w14:paraId="06916572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9A552B" w:rsidRPr="009A552B" w14:paraId="4606CB66" w14:textId="77777777" w:rsidTr="009A552B">
        <w:tblPrEx>
          <w:tblCellMar>
            <w:top w:w="9" w:type="dxa"/>
            <w:right w:w="50" w:type="dxa"/>
          </w:tblCellMar>
        </w:tblPrEx>
        <w:trPr>
          <w:trHeight w:val="335"/>
        </w:trPr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4EA34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34 </w:t>
            </w:r>
          </w:p>
        </w:tc>
        <w:tc>
          <w:tcPr>
            <w:tcW w:w="3460" w:type="dxa"/>
            <w:gridSpan w:val="2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3D993C6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Зачем люди вкладывают деньги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D06E653" w14:textId="77777777" w:rsidR="009A552B" w:rsidRPr="009A552B" w:rsidRDefault="009A552B" w:rsidP="009A552B">
            <w:pPr>
              <w:spacing w:after="0" w:line="259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DE5C" w14:textId="77777777" w:rsidR="009A552B" w:rsidRPr="009A552B" w:rsidRDefault="009A552B" w:rsidP="009A552B">
            <w:pPr>
              <w:spacing w:after="0" w:line="259" w:lineRule="auto"/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551F5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5D203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684CD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164EF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9E65A" w14:textId="77777777" w:rsidR="009A552B" w:rsidRPr="009A552B" w:rsidRDefault="009A552B" w:rsidP="009A552B">
            <w:pPr>
              <w:spacing w:after="0" w:line="259" w:lineRule="auto"/>
              <w:ind w:right="5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http://www.gorodfinansov.ru </w:t>
            </w:r>
          </w:p>
        </w:tc>
      </w:tr>
      <w:tr w:rsidR="009A552B" w:rsidRPr="009A552B" w14:paraId="1FBA1D46" w14:textId="77777777" w:rsidTr="009A552B">
        <w:tblPrEx>
          <w:tblCellMar>
            <w:top w:w="9" w:type="dxa"/>
            <w:right w:w="50" w:type="dxa"/>
          </w:tblCellMar>
        </w:tblPrEx>
        <w:trPr>
          <w:trHeight w:val="3602"/>
        </w:trPr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5DFD6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558D363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111115"/>
                <w:sz w:val="24"/>
                <w:lang w:val="ru-RU" w:eastAsia="ru-RU"/>
              </w:rPr>
              <w:t xml:space="preserve">в банк.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BB22AC0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EBA8D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792E8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BA667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B61E8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7ECBB" w14:textId="77777777" w:rsidR="009A552B" w:rsidRPr="009A552B" w:rsidRDefault="009A552B" w:rsidP="009A552B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1878B" w14:textId="77777777" w:rsidR="009A552B" w:rsidRPr="009A552B" w:rsidRDefault="009A552B" w:rsidP="009A552B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www.azbukafinansov.ru http://www.it-n.ru/ http://www.uchportal.ru/load/136 ttp://michurin.com/index.htm </w:t>
            </w:r>
          </w:p>
          <w:p w14:paraId="5559AF85" w14:textId="77777777" w:rsidR="009A552B" w:rsidRPr="009A552B" w:rsidRDefault="009A552B" w:rsidP="009A552B">
            <w:pPr>
              <w:spacing w:after="0" w:line="259" w:lineRule="auto"/>
              <w:ind w:right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http://michurin.com/index.htm </w:t>
            </w:r>
          </w:p>
          <w:p w14:paraId="6CAF5ADA" w14:textId="77777777" w:rsidR="009A552B" w:rsidRPr="009A552B" w:rsidRDefault="009A552B" w:rsidP="009A552B">
            <w:pPr>
              <w:spacing w:after="0" w:line="238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 http://richkid.ru/club/about/ www.azbukafinansov.ru </w:t>
            </w:r>
          </w:p>
          <w:p w14:paraId="1E3D5FB9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 </w:t>
            </w:r>
          </w:p>
          <w:p w14:paraId="338DFFDE" w14:textId="77777777" w:rsidR="009A552B" w:rsidRPr="009A552B" w:rsidRDefault="009A552B" w:rsidP="009A552B">
            <w:pPr>
              <w:spacing w:after="1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https://razvitum.ru/articles/35/2222?ut m_source=email&amp;utm_medium=email</w:t>
            </w:r>
          </w:p>
          <w:p w14:paraId="699DC24F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&amp;utm_campaign=1089&amp;utm_content=</w:t>
            </w:r>
          </w:p>
          <w:p w14:paraId="643448A8" w14:textId="77777777" w:rsidR="009A552B" w:rsidRPr="009A552B" w:rsidRDefault="009A552B" w:rsidP="009A552B">
            <w:pPr>
              <w:spacing w:after="0" w:line="259" w:lineRule="auto"/>
              <w:ind w:right="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article </w:t>
            </w:r>
          </w:p>
          <w:p w14:paraId="44D44DD1" w14:textId="77777777" w:rsidR="009A552B" w:rsidRPr="009A552B" w:rsidRDefault="009A552B" w:rsidP="009A552B">
            <w:pPr>
              <w:spacing w:after="0" w:line="259" w:lineRule="auto"/>
              <w:ind w:right="1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 xml:space="preserve">https://fmc.hse.ru/primarySchool </w:t>
            </w:r>
          </w:p>
        </w:tc>
      </w:tr>
      <w:tr w:rsidR="009A552B" w:rsidRPr="009A552B" w14:paraId="3133A6C4" w14:textId="77777777" w:rsidTr="009A552B">
        <w:tblPrEx>
          <w:tblCellMar>
            <w:top w:w="9" w:type="dxa"/>
            <w:right w:w="50" w:type="dxa"/>
          </w:tblCellMar>
        </w:tblPrEx>
        <w:trPr>
          <w:trHeight w:val="340"/>
        </w:trPr>
        <w:tc>
          <w:tcPr>
            <w:tcW w:w="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1D1CF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346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AC1B2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Итого: 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5BF28" w14:textId="77777777" w:rsidR="009A552B" w:rsidRPr="009A552B" w:rsidRDefault="009A552B" w:rsidP="009A552B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34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0DD1" w14:textId="77777777" w:rsidR="009A552B" w:rsidRPr="009A552B" w:rsidRDefault="009A552B" w:rsidP="009A552B">
            <w:pPr>
              <w:spacing w:after="0" w:line="259" w:lineRule="auto"/>
              <w:ind w:right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0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5CBD0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8CFF1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2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E212C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B7FE8" w14:textId="77777777" w:rsidR="009A552B" w:rsidRPr="009A552B" w:rsidRDefault="009A552B" w:rsidP="009A552B">
            <w:pPr>
              <w:spacing w:after="0" w:line="259" w:lineRule="auto"/>
              <w:ind w:right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color w:val="000000"/>
                <w:sz w:val="24"/>
                <w:lang w:val="ru-RU" w:eastAsia="ru-RU"/>
              </w:rPr>
              <w:t xml:space="preserve">14 </w:t>
            </w:r>
          </w:p>
        </w:tc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6C8D6" w14:textId="77777777" w:rsidR="009A552B" w:rsidRPr="009A552B" w:rsidRDefault="009A552B" w:rsidP="009A552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ru-RU" w:eastAsia="ru-RU"/>
              </w:rPr>
            </w:pPr>
            <w:r w:rsidRPr="009A552B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ru-RU" w:eastAsia="ru-RU"/>
              </w:rPr>
              <w:t xml:space="preserve"> </w:t>
            </w:r>
          </w:p>
        </w:tc>
      </w:tr>
    </w:tbl>
    <w:p w14:paraId="7CE03109" w14:textId="299AA3E8" w:rsidR="009A552B" w:rsidRPr="009A552B" w:rsidRDefault="009A552B" w:rsidP="009A552B">
      <w:pPr>
        <w:rPr>
          <w:rFonts w:ascii="Times New Roman" w:hAnsi="Times New Roman" w:cs="Times New Roman"/>
          <w:sz w:val="28"/>
          <w:szCs w:val="28"/>
          <w:lang w:val="ru-RU"/>
        </w:rPr>
        <w:sectPr w:rsidR="009A552B" w:rsidRPr="009A552B">
          <w:pgSz w:w="16840" w:h="11900"/>
          <w:pgMar w:top="284" w:right="640" w:bottom="466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07CAC218" w14:textId="77777777" w:rsidR="00E30E4E" w:rsidRPr="00E30E4E" w:rsidRDefault="00E30E4E" w:rsidP="00E30E4E">
      <w:pPr>
        <w:keepNext/>
        <w:keepLines/>
        <w:spacing w:after="0" w:line="259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</w:pPr>
      <w:r w:rsidRPr="00E30E4E">
        <w:rPr>
          <w:rFonts w:ascii="Times New Roman" w:eastAsia="Times New Roman" w:hAnsi="Times New Roman" w:cs="Times New Roman"/>
          <w:b/>
          <w:color w:val="000000"/>
          <w:sz w:val="24"/>
          <w:lang w:val="ru-RU" w:eastAsia="ru-RU"/>
        </w:rPr>
        <w:lastRenderedPageBreak/>
        <w:t xml:space="preserve">ПОУРОЧНОЕ ПЛАНИРОВАНИЕ </w:t>
      </w:r>
    </w:p>
    <w:p w14:paraId="0884CC58" w14:textId="77777777" w:rsidR="00E30E4E" w:rsidRPr="00E30E4E" w:rsidRDefault="00E30E4E" w:rsidP="00E30E4E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</w:pPr>
      <w:r w:rsidRPr="00E30E4E">
        <w:rPr>
          <w:rFonts w:ascii="Times New Roman" w:eastAsia="Times New Roman" w:hAnsi="Times New Roman" w:cs="Times New Roman"/>
          <w:b/>
          <w:color w:val="000000"/>
          <w:sz w:val="15"/>
          <w:lang w:val="ru-RU" w:eastAsia="ru-RU"/>
        </w:rPr>
        <w:t xml:space="preserve"> </w:t>
      </w:r>
    </w:p>
    <w:tbl>
      <w:tblPr>
        <w:tblStyle w:val="TableGrid1"/>
        <w:tblW w:w="10690" w:type="dxa"/>
        <w:tblInd w:w="130" w:type="dxa"/>
        <w:tblCellMar>
          <w:top w:w="56" w:type="dxa"/>
          <w:bottom w:w="15" w:type="dxa"/>
        </w:tblCellMar>
        <w:tblLook w:val="04A0" w:firstRow="1" w:lastRow="0" w:firstColumn="1" w:lastColumn="0" w:noHBand="0" w:noVBand="1"/>
      </w:tblPr>
      <w:tblGrid>
        <w:gridCol w:w="595"/>
        <w:gridCol w:w="4537"/>
        <w:gridCol w:w="711"/>
        <w:gridCol w:w="991"/>
        <w:gridCol w:w="1011"/>
        <w:gridCol w:w="1162"/>
        <w:gridCol w:w="1683"/>
      </w:tblGrid>
      <w:tr w:rsidR="00E30E4E" w:rsidRPr="00E30E4E" w14:paraId="1A49AB18" w14:textId="77777777" w:rsidTr="00B54C39">
        <w:trPr>
          <w:trHeight w:val="509"/>
        </w:trPr>
        <w:tc>
          <w:tcPr>
            <w:tcW w:w="596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FF33B" w14:textId="77777777" w:rsidR="00E30E4E" w:rsidRPr="00E30E4E" w:rsidRDefault="00E30E4E" w:rsidP="00E30E4E">
            <w:pPr>
              <w:spacing w:after="7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 </w:t>
            </w:r>
          </w:p>
          <w:p w14:paraId="3842FF2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п/п </w:t>
            </w:r>
          </w:p>
        </w:tc>
        <w:tc>
          <w:tcPr>
            <w:tcW w:w="4537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3DB3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</w:tc>
        <w:tc>
          <w:tcPr>
            <w:tcW w:w="2713" w:type="dxa"/>
            <w:gridSpan w:val="3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3D37C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Количество часов </w:t>
            </w:r>
          </w:p>
        </w:tc>
        <w:tc>
          <w:tcPr>
            <w:tcW w:w="1162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197B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</w:tc>
        <w:tc>
          <w:tcPr>
            <w:tcW w:w="1683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56FA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Виды, формы контроля </w:t>
            </w:r>
          </w:p>
        </w:tc>
      </w:tr>
      <w:tr w:rsidR="00E30E4E" w:rsidRPr="00E30E4E" w14:paraId="42E47E84" w14:textId="77777777" w:rsidTr="00B54C39">
        <w:trPr>
          <w:trHeight w:val="110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5857F" w14:textId="77777777" w:rsidR="00E30E4E" w:rsidRPr="00E30E4E" w:rsidRDefault="00E30E4E" w:rsidP="00E30E4E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F2170" w14:textId="77777777" w:rsidR="00E30E4E" w:rsidRPr="00E30E4E" w:rsidRDefault="00E30E4E" w:rsidP="00E30E4E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2D0C2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F5AC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 льные работы 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93B0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 ческие работы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AA674" w14:textId="77777777" w:rsidR="00E30E4E" w:rsidRPr="00E30E4E" w:rsidRDefault="00E30E4E" w:rsidP="00E30E4E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09658" w14:textId="77777777" w:rsidR="00E30E4E" w:rsidRPr="00E30E4E" w:rsidRDefault="00E30E4E" w:rsidP="00E30E4E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E30E4E" w:rsidRPr="00E30E4E" w14:paraId="604BEBB0" w14:textId="77777777" w:rsidTr="00B54C39">
        <w:trPr>
          <w:trHeight w:val="650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671E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CB6F6" w14:textId="77777777" w:rsidR="00E30E4E" w:rsidRPr="00E30E4E" w:rsidRDefault="00E30E4E" w:rsidP="00E30E4E">
            <w:pPr>
              <w:spacing w:after="6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Вводный инструктаж по Т.Б. </w:t>
            </w:r>
          </w:p>
          <w:p w14:paraId="5A32CABB" w14:textId="77777777" w:rsid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Повторение: числа от 1 до 20. (с. 4) </w:t>
            </w:r>
          </w:p>
          <w:p w14:paraId="3963C180" w14:textId="11399663" w:rsidR="00B54C39" w:rsidRPr="00E30E4E" w:rsidRDefault="00B54C39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54C39">
              <w:rPr>
                <w:rFonts w:ascii="Times New Roman" w:eastAsia="Times New Roman" w:hAnsi="Times New Roman" w:cs="Times New Roman"/>
                <w:color w:val="111115"/>
                <w:sz w:val="24"/>
              </w:rPr>
              <w:t>Давайте познакомимся: Бурундук и компания - наши друзья в изучении экономики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</w:rPr>
              <w:t xml:space="preserve"> (ФГ)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325F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34B3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A684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0700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5668C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2FBF2721" w14:textId="77777777" w:rsidTr="00B54C39">
        <w:trPr>
          <w:trHeight w:val="903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DAF2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6554C" w14:textId="77777777" w:rsidR="00E30E4E" w:rsidRPr="00E30E4E" w:rsidRDefault="00E30E4E" w:rsidP="00E30E4E">
            <w:pPr>
              <w:tabs>
                <w:tab w:val="center" w:pos="1900"/>
                <w:tab w:val="center" w:pos="2750"/>
                <w:tab w:val="center" w:pos="3515"/>
                <w:tab w:val="right" w:pos="4537"/>
              </w:tabs>
              <w:spacing w:after="69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Табличное </w:t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вычитание </w:t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в </w:t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пределах </w:t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>20.</w:t>
            </w:r>
          </w:p>
          <w:p w14:paraId="4A13196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(повторение за 1 класс). (с. 5)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35C1D" w14:textId="77777777" w:rsidR="00E30E4E" w:rsidRPr="00E30E4E" w:rsidRDefault="00E30E4E" w:rsidP="00E30E4E">
            <w:pPr>
              <w:tabs>
                <w:tab w:val="right" w:pos="711"/>
              </w:tabs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 xml:space="preserve"> </w:t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ab/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1A57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6AE4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811D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DD216B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43B1DDC2" w14:textId="77777777" w:rsidTr="00B54C39">
        <w:trPr>
          <w:trHeight w:val="650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CE82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28E09" w14:textId="77777777" w:rsidR="00E30E4E" w:rsidRPr="00E30E4E" w:rsidRDefault="00E30E4E" w:rsidP="00E30E4E">
            <w:pPr>
              <w:spacing w:line="259" w:lineRule="auto"/>
              <w:ind w:right="43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Числа от 1 до 100. Счет десятками. (с.6)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FCAC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245F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4397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CEDA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7248C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55D0EE68" w14:textId="77777777" w:rsidTr="00B54C39">
        <w:trPr>
          <w:trHeight w:val="650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53F9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4. 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50462" w14:textId="77777777" w:rsidR="00E30E4E" w:rsidRPr="00E30E4E" w:rsidRDefault="00E30E4E" w:rsidP="00E30E4E">
            <w:pPr>
              <w:spacing w:after="59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Числа от 11 до 100.Образование чисел.  </w:t>
            </w:r>
          </w:p>
          <w:p w14:paraId="5BCB1D81" w14:textId="77777777" w:rsid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 7) </w:t>
            </w:r>
          </w:p>
          <w:p w14:paraId="7475E17D" w14:textId="40DFA06D" w:rsidR="00B54C39" w:rsidRPr="00E30E4E" w:rsidRDefault="00B54C39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Экономика в жизни человека (ФГ)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879F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BAE7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07B0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D4C3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17DB8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7D4408C3" w14:textId="77777777" w:rsidTr="00B54C39">
        <w:trPr>
          <w:trHeight w:val="648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7019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5. 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40631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Числа от 11 до 100. Поместное значение чисел. (с. 8)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E82EE" w14:textId="77777777" w:rsidR="00E30E4E" w:rsidRPr="00E30E4E" w:rsidRDefault="00E30E4E" w:rsidP="00E30E4E">
            <w:pPr>
              <w:tabs>
                <w:tab w:val="right" w:pos="711"/>
              </w:tabs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 xml:space="preserve"> </w:t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ab/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1CB5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28B2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0C94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79E62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65E0873B" w14:textId="77777777" w:rsidTr="00B54C39">
        <w:trPr>
          <w:trHeight w:val="490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1281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6. 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BA89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Однозначные и двузначные числа. (с. 9)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F5F1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055C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71A9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308C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1403BF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00FAF412" w14:textId="77777777" w:rsidTr="00B54C39">
        <w:trPr>
          <w:trHeight w:val="494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0E24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7. 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4F98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Единица длины: миллиметр.   (с. 10)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5C47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F4FA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F1FD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47B9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25B0C3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0D03361E" w14:textId="77777777" w:rsidTr="00B54C39">
        <w:trPr>
          <w:trHeight w:val="650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2181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8. 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9E226" w14:textId="77777777" w:rsidR="00E30E4E" w:rsidRDefault="00E30E4E" w:rsidP="00E30E4E">
            <w:pPr>
              <w:spacing w:line="259" w:lineRule="auto"/>
              <w:ind w:right="253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Миллиметр. (с. 11)  </w:t>
            </w:r>
          </w:p>
          <w:p w14:paraId="521374D0" w14:textId="77FD1809" w:rsidR="00B54C39" w:rsidRPr="00E30E4E" w:rsidRDefault="00B54C39" w:rsidP="00E30E4E">
            <w:pPr>
              <w:spacing w:line="259" w:lineRule="auto"/>
              <w:ind w:right="253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Труд и удовлетворение потребностей (ФГ)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52CE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9400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98A9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73C2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B1721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3811024B" w14:textId="77777777" w:rsidTr="00B54C39">
        <w:trPr>
          <w:trHeight w:val="626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FCA4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9. 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0EF0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№1 Контрольная работа за курс 1 класса.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E871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1ED0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FE83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B329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2B154D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</w:p>
        </w:tc>
      </w:tr>
      <w:tr w:rsidR="00E30E4E" w:rsidRPr="00E30E4E" w14:paraId="675A72B6" w14:textId="77777777" w:rsidTr="00B54C39">
        <w:trPr>
          <w:trHeight w:val="967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1BB9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10. 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60FC9" w14:textId="77777777" w:rsidR="00E30E4E" w:rsidRPr="00E30E4E" w:rsidRDefault="00E30E4E" w:rsidP="00E30E4E">
            <w:pPr>
              <w:spacing w:line="273" w:lineRule="auto"/>
              <w:ind w:right="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 контрольной работы.  Наименьшее трехзначное число. Сотня. (с.</w:t>
            </w:r>
          </w:p>
          <w:p w14:paraId="73283E9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12) .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676B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  <w:p w14:paraId="2F34D2C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7BC2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A923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8249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0A22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Устный опрос; Письменный контроль; </w:t>
            </w:r>
          </w:p>
        </w:tc>
      </w:tr>
      <w:tr w:rsidR="00E30E4E" w:rsidRPr="00E30E4E" w14:paraId="20B52C76" w14:textId="77777777" w:rsidTr="00B54C39">
        <w:trPr>
          <w:trHeight w:val="1006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F8C3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11. 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289CB" w14:textId="77777777" w:rsidR="00E30E4E" w:rsidRPr="00E30E4E" w:rsidRDefault="00E30E4E" w:rsidP="00E30E4E">
            <w:pPr>
              <w:spacing w:after="6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>Единица длины: метр.  Таблица мер длины.</w:t>
            </w:r>
          </w:p>
          <w:p w14:paraId="0F3E7BC6" w14:textId="77777777" w:rsid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 13) </w:t>
            </w:r>
          </w:p>
          <w:p w14:paraId="78CD27F4" w14:textId="2B358907" w:rsidR="00B54C39" w:rsidRPr="00E30E4E" w:rsidRDefault="00B54C39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Когда и где возникла торговля (ФГ)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2BB77" w14:textId="77777777" w:rsidR="00E30E4E" w:rsidRPr="00E30E4E" w:rsidRDefault="00E30E4E" w:rsidP="00E30E4E">
            <w:pPr>
              <w:tabs>
                <w:tab w:val="right" w:pos="711"/>
              </w:tabs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 xml:space="preserve"> </w:t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ab/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EBFF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62FD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5C97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E677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346F8965" w14:textId="77777777" w:rsidTr="00B54C39">
        <w:trPr>
          <w:trHeight w:val="902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75C9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12. 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90A9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Сложение и вычитание вида 35 + 5, 35 – 5, 35 – 30. (с. 14)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9147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39EA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A630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6E9A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1FD7B4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Устный опрос; Письменный контроль; </w:t>
            </w:r>
          </w:p>
        </w:tc>
      </w:tr>
      <w:tr w:rsidR="00E30E4E" w:rsidRPr="00E30E4E" w14:paraId="2A4C2456" w14:textId="77777777" w:rsidTr="00B54C39">
        <w:trPr>
          <w:trHeight w:val="1003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6B46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13. 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446B6" w14:textId="77777777" w:rsidR="00E30E4E" w:rsidRPr="00E30E4E" w:rsidRDefault="00E30E4E" w:rsidP="00E30E4E">
            <w:pPr>
              <w:tabs>
                <w:tab w:val="center" w:pos="1750"/>
                <w:tab w:val="center" w:pos="3068"/>
                <w:tab w:val="right" w:pos="4537"/>
              </w:tabs>
              <w:spacing w:after="72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Замена </w:t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двузначного </w:t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числа </w:t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>суммой</w:t>
            </w:r>
          </w:p>
          <w:p w14:paraId="0BC985C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разрядных слагаемых. (с. 15)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E6FC6" w14:textId="77777777" w:rsidR="00E30E4E" w:rsidRPr="00E30E4E" w:rsidRDefault="00E30E4E" w:rsidP="00E30E4E">
            <w:pPr>
              <w:tabs>
                <w:tab w:val="right" w:pos="711"/>
              </w:tabs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 xml:space="preserve"> </w:t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ab/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2CD2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5434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3137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FD00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75ED294E" w14:textId="77777777" w:rsidTr="00B54C39">
        <w:trPr>
          <w:trHeight w:val="968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ACCE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14. 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2EB8C" w14:textId="77777777" w:rsidR="00E30E4E" w:rsidRPr="00E30E4E" w:rsidRDefault="00E30E4E" w:rsidP="00E30E4E">
            <w:pPr>
              <w:spacing w:after="64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Единицы стоимости. Рубль. Копейка. </w:t>
            </w:r>
          </w:p>
          <w:p w14:paraId="75830D7B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(с. 16) Закрепление изученного материала. Решение задач. (с.17)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92DA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  <w:p w14:paraId="5849572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24EB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17AA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AFB6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CB5F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Устный опрос; Письменный контроль; </w:t>
            </w:r>
          </w:p>
        </w:tc>
      </w:tr>
      <w:tr w:rsidR="00E30E4E" w:rsidRPr="00E30E4E" w14:paraId="70349CCB" w14:textId="77777777" w:rsidTr="00B54C39">
        <w:trPr>
          <w:trHeight w:val="1003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6831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15. 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178CA" w14:textId="77777777" w:rsidR="00E30E4E" w:rsidRDefault="00E30E4E" w:rsidP="00E30E4E">
            <w:pPr>
              <w:spacing w:line="259" w:lineRule="auto"/>
              <w:ind w:right="92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узнали. Чему научились. (с.20- 21)  </w:t>
            </w:r>
          </w:p>
          <w:p w14:paraId="5FF080B1" w14:textId="45EAAC2B" w:rsidR="00B54C39" w:rsidRPr="00E30E4E" w:rsidRDefault="00B54C39" w:rsidP="00E30E4E">
            <w:pPr>
              <w:spacing w:line="259" w:lineRule="auto"/>
              <w:ind w:right="92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Зачем современному обществу нужна торговля (ФГ)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5F6F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14F4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C45C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E4A2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F5FA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458DE66B" w14:textId="77777777" w:rsidTr="00B54C39">
        <w:trPr>
          <w:trHeight w:val="703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01AF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16. </w:t>
            </w:r>
          </w:p>
        </w:tc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691DA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Контрольная работа   по теме «Числа от 1 до 100. Нумерация»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62D2B" w14:textId="77777777" w:rsidR="00E30E4E" w:rsidRPr="00E30E4E" w:rsidRDefault="00E30E4E" w:rsidP="00E30E4E">
            <w:pPr>
              <w:tabs>
                <w:tab w:val="right" w:pos="711"/>
              </w:tabs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 xml:space="preserve"> </w:t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ab/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F7D5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8980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DE09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E181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</w:p>
        </w:tc>
      </w:tr>
    </w:tbl>
    <w:p w14:paraId="6FCD7115" w14:textId="77777777" w:rsidR="00E30E4E" w:rsidRPr="00E30E4E" w:rsidRDefault="00E30E4E" w:rsidP="00E30E4E">
      <w:pPr>
        <w:spacing w:after="0" w:line="259" w:lineRule="auto"/>
        <w:ind w:right="53"/>
        <w:jc w:val="both"/>
        <w:rPr>
          <w:rFonts w:ascii="Times New Roman" w:eastAsia="Times New Roman" w:hAnsi="Times New Roman" w:cs="Times New Roman"/>
          <w:color w:val="000000"/>
          <w:sz w:val="24"/>
          <w:lang w:val="ru-RU" w:eastAsia="ru-RU"/>
        </w:rPr>
      </w:pPr>
    </w:p>
    <w:tbl>
      <w:tblPr>
        <w:tblStyle w:val="TableGrid1"/>
        <w:tblW w:w="10690" w:type="dxa"/>
        <w:tblInd w:w="130" w:type="dxa"/>
        <w:tblCellMar>
          <w:top w:w="51" w:type="dxa"/>
          <w:left w:w="7" w:type="dxa"/>
          <w:bottom w:w="15" w:type="dxa"/>
        </w:tblCellMar>
        <w:tblLook w:val="04A0" w:firstRow="1" w:lastRow="0" w:firstColumn="1" w:lastColumn="0" w:noHBand="0" w:noVBand="1"/>
      </w:tblPr>
      <w:tblGrid>
        <w:gridCol w:w="571"/>
        <w:gridCol w:w="24"/>
        <w:gridCol w:w="4512"/>
        <w:gridCol w:w="25"/>
        <w:gridCol w:w="684"/>
        <w:gridCol w:w="27"/>
        <w:gridCol w:w="965"/>
        <w:gridCol w:w="26"/>
        <w:gridCol w:w="966"/>
        <w:gridCol w:w="45"/>
        <w:gridCol w:w="1020"/>
        <w:gridCol w:w="142"/>
        <w:gridCol w:w="1541"/>
        <w:gridCol w:w="142"/>
      </w:tblGrid>
      <w:tr w:rsidR="00E30E4E" w:rsidRPr="00E30E4E" w14:paraId="438653E6" w14:textId="77777777" w:rsidTr="00E30E4E">
        <w:trPr>
          <w:trHeight w:val="1004"/>
        </w:trPr>
        <w:tc>
          <w:tcPr>
            <w:tcW w:w="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8272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17. </w:t>
            </w:r>
          </w:p>
        </w:tc>
        <w:tc>
          <w:tcPr>
            <w:tcW w:w="4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27B4E" w14:textId="77777777" w:rsidR="00E30E4E" w:rsidRPr="00E30E4E" w:rsidRDefault="00E30E4E" w:rsidP="00E30E4E">
            <w:pPr>
              <w:spacing w:line="259" w:lineRule="auto"/>
              <w:ind w:right="66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Анализ контрольной работы.  Задачи, обратные данной 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1100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12C0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2943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D822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739E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381792FC" w14:textId="77777777" w:rsidTr="00E30E4E">
        <w:trPr>
          <w:trHeight w:val="905"/>
        </w:trPr>
        <w:tc>
          <w:tcPr>
            <w:tcW w:w="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D82B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18. </w:t>
            </w:r>
          </w:p>
        </w:tc>
        <w:tc>
          <w:tcPr>
            <w:tcW w:w="4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D3A85" w14:textId="77777777" w:rsidR="00E30E4E" w:rsidRPr="00E30E4E" w:rsidRDefault="00E30E4E" w:rsidP="00E30E4E">
            <w:pPr>
              <w:spacing w:after="19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Задачи, обратные данной. (с. 26) </w:t>
            </w:r>
          </w:p>
          <w:p w14:paraId="6DDABA1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1B98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8553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A676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E231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2447A6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Устный опрос; Письменный контроль; </w:t>
            </w:r>
          </w:p>
        </w:tc>
      </w:tr>
      <w:tr w:rsidR="00E30E4E" w:rsidRPr="00E30E4E" w14:paraId="59609DCD" w14:textId="77777777" w:rsidTr="00E30E4E">
        <w:trPr>
          <w:trHeight w:val="1003"/>
        </w:trPr>
        <w:tc>
          <w:tcPr>
            <w:tcW w:w="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EACC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19. </w:t>
            </w:r>
          </w:p>
        </w:tc>
        <w:tc>
          <w:tcPr>
            <w:tcW w:w="4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90CE3" w14:textId="77777777" w:rsid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Сумма и разность отрезков. (с. 27) </w:t>
            </w:r>
          </w:p>
          <w:p w14:paraId="5FE74953" w14:textId="7F4C7D24" w:rsidR="00B54C39" w:rsidRPr="00E30E4E" w:rsidRDefault="00B54C39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Зачем современному обществу нужна торговля?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4D8E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126E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D31E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F115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88AC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379C1C35" w14:textId="77777777" w:rsidTr="00E30E4E">
        <w:trPr>
          <w:trHeight w:val="905"/>
        </w:trPr>
        <w:tc>
          <w:tcPr>
            <w:tcW w:w="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2B37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20. </w:t>
            </w:r>
          </w:p>
        </w:tc>
        <w:tc>
          <w:tcPr>
            <w:tcW w:w="4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AB41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Задачи на нахождение неизвестного уменьшаемого. (с. 28) 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BBF7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DA57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12FD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4A5F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2FEE4C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Устный опрос; Письменный контроль; </w:t>
            </w:r>
          </w:p>
        </w:tc>
      </w:tr>
      <w:tr w:rsidR="00E30E4E" w:rsidRPr="00E30E4E" w14:paraId="2792B658" w14:textId="77777777" w:rsidTr="00E30E4E">
        <w:trPr>
          <w:trHeight w:val="1003"/>
        </w:trPr>
        <w:tc>
          <w:tcPr>
            <w:tcW w:w="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2FCC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21. </w:t>
            </w:r>
          </w:p>
        </w:tc>
        <w:tc>
          <w:tcPr>
            <w:tcW w:w="4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89B9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Задачи на нахождение неизвестного вычитаемого. (с. 29) 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4B68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C5E3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7751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4D38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3641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2281FC38" w14:textId="77777777" w:rsidTr="00E30E4E">
        <w:trPr>
          <w:trHeight w:val="698"/>
        </w:trPr>
        <w:tc>
          <w:tcPr>
            <w:tcW w:w="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A237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22. </w:t>
            </w:r>
          </w:p>
        </w:tc>
        <w:tc>
          <w:tcPr>
            <w:tcW w:w="4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F495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изученного. Решение задач. (с.30). Самостоятельная работа. 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EA3B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C8EF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52C2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C14F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CE2B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Письменный контроль; </w:t>
            </w:r>
          </w:p>
        </w:tc>
      </w:tr>
      <w:tr w:rsidR="00E30E4E" w:rsidRPr="00E30E4E" w14:paraId="488C8581" w14:textId="77777777" w:rsidTr="00E30E4E">
        <w:trPr>
          <w:trHeight w:val="1003"/>
        </w:trPr>
        <w:tc>
          <w:tcPr>
            <w:tcW w:w="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5A83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23. </w:t>
            </w:r>
          </w:p>
        </w:tc>
        <w:tc>
          <w:tcPr>
            <w:tcW w:w="4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41955" w14:textId="77777777" w:rsidR="00E30E4E" w:rsidRPr="00E30E4E" w:rsidRDefault="00E30E4E" w:rsidP="00E30E4E">
            <w:pPr>
              <w:spacing w:after="59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Единицы времени. Час. Минута. </w:t>
            </w:r>
          </w:p>
          <w:p w14:paraId="634C9E6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(с.31) 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4DA8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097C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C921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DC86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D48B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173D17EB" w14:textId="77777777" w:rsidTr="00E30E4E">
        <w:trPr>
          <w:trHeight w:val="488"/>
        </w:trPr>
        <w:tc>
          <w:tcPr>
            <w:tcW w:w="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A869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24. </w:t>
            </w:r>
          </w:p>
        </w:tc>
        <w:tc>
          <w:tcPr>
            <w:tcW w:w="4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95F47" w14:textId="77777777" w:rsid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Длина ломаной. (с.32-33) </w:t>
            </w:r>
          </w:p>
          <w:p w14:paraId="2D3A622A" w14:textId="22BA1FAF" w:rsidR="00B54C39" w:rsidRPr="00E30E4E" w:rsidRDefault="00B54C39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Общество и торговля (ФГ)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4C32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F2CC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5629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46A0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74CF2F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3DFE3E97" w14:textId="77777777" w:rsidTr="00E30E4E">
        <w:trPr>
          <w:trHeight w:val="1006"/>
        </w:trPr>
        <w:tc>
          <w:tcPr>
            <w:tcW w:w="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B3DA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25. </w:t>
            </w:r>
          </w:p>
        </w:tc>
        <w:tc>
          <w:tcPr>
            <w:tcW w:w="4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A159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 материала. Решение задач. (с.34 - 35)  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B832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3FAB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6F0A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A7E1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4599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3127685C" w14:textId="77777777" w:rsidTr="00E30E4E">
        <w:trPr>
          <w:trHeight w:val="696"/>
        </w:trPr>
        <w:tc>
          <w:tcPr>
            <w:tcW w:w="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3F1E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26. </w:t>
            </w:r>
          </w:p>
        </w:tc>
        <w:tc>
          <w:tcPr>
            <w:tcW w:w="4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537D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Порядок выполнения действий. Скобки. (с.38-39) 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B062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8972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AC26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0B51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0451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Письменный контроль; </w:t>
            </w:r>
          </w:p>
        </w:tc>
      </w:tr>
      <w:tr w:rsidR="00E30E4E" w:rsidRPr="00E30E4E" w14:paraId="30E8107D" w14:textId="77777777" w:rsidTr="00E30E4E">
        <w:trPr>
          <w:trHeight w:val="1006"/>
        </w:trPr>
        <w:tc>
          <w:tcPr>
            <w:tcW w:w="5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B659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27. </w:t>
            </w:r>
          </w:p>
        </w:tc>
        <w:tc>
          <w:tcPr>
            <w:tcW w:w="45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444D8" w14:textId="77777777" w:rsidR="00E30E4E" w:rsidRPr="00E30E4E" w:rsidRDefault="00E30E4E" w:rsidP="00E30E4E">
            <w:pPr>
              <w:spacing w:line="259" w:lineRule="auto"/>
              <w:ind w:right="157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Числовые выражения. (с.40)  </w:t>
            </w:r>
          </w:p>
        </w:tc>
        <w:tc>
          <w:tcPr>
            <w:tcW w:w="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1CBC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3DC7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EE55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1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1992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CE63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47871CB9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490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A68A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28.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E249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Сравнение числовых выражений. (с.41)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E7EB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0CFE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3E5E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859E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0D3A6C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1B1E677D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651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5B6B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29.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FEF63" w14:textId="595E2F60" w:rsidR="00E30E4E" w:rsidRDefault="00E30E4E" w:rsidP="00E30E4E">
            <w:pPr>
              <w:spacing w:after="19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Периметр многоугольника. (с.42 - 43) </w:t>
            </w:r>
          </w:p>
          <w:p w14:paraId="0D4C5590" w14:textId="65AF6BDC" w:rsidR="00B54C39" w:rsidRPr="00E30E4E" w:rsidRDefault="00B54C39" w:rsidP="00E30E4E">
            <w:pPr>
              <w:spacing w:after="19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Как и где производятся товары (ФГ)</w:t>
            </w:r>
          </w:p>
          <w:p w14:paraId="462F7F6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8905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5B98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BA08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91F4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192ED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131E22E4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107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4F4A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30.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9DCF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Свойства сложения. (с.44-45)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EE22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68D4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746C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3BDB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161B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3BC9AF15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1078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D38E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31.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CD8FA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Свойства сложения. Решение задач. (с.46)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CA73F" w14:textId="77777777" w:rsidR="00E30E4E" w:rsidRPr="00E30E4E" w:rsidRDefault="00E30E4E" w:rsidP="00E30E4E">
            <w:pPr>
              <w:tabs>
                <w:tab w:val="center" w:pos="398"/>
              </w:tabs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 xml:space="preserve"> </w:t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ab/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8C6B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D635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8748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BC8F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6746413D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968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E7C1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32.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A5DE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№3 Контрольная работа    по теме «Единицы длины и времени», «Величины».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277C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A2B5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C9F5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9891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C67C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</w:p>
        </w:tc>
      </w:tr>
      <w:tr w:rsidR="00E30E4E" w:rsidRPr="00E30E4E" w14:paraId="5014E1B5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967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1BC5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33.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34720" w14:textId="77777777" w:rsidR="00E30E4E" w:rsidRPr="00E30E4E" w:rsidRDefault="00E30E4E" w:rsidP="00E30E4E">
            <w:pPr>
              <w:spacing w:after="26" w:line="273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Анализ контрольной работы. Наши проекты. Узоры и орнаменты на посуде. </w:t>
            </w:r>
          </w:p>
          <w:p w14:paraId="032C513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 48-49)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4ACD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738E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ED86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FA84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7779E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34E6B814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650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3B98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34.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75E0F" w14:textId="77777777" w:rsid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Т.Б. Свойства сложения. Закрепление изученного материала (с. 47) </w:t>
            </w:r>
          </w:p>
          <w:p w14:paraId="1190D1DA" w14:textId="138BF6D0" w:rsidR="00B54C39" w:rsidRPr="00E30E4E" w:rsidRDefault="00B54C39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 производителя до покупателя (ФГ)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F43F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EC47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4584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AB0F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30D01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27AC7E88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650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0B38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35.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3265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узнали. Чему научились. (с. 52-53)  Самостоятельная работа.  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2C69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8CFB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48E6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885E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5990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Письменный контроль; </w:t>
            </w:r>
          </w:p>
        </w:tc>
      </w:tr>
      <w:tr w:rsidR="00E30E4E" w:rsidRPr="00E30E4E" w14:paraId="76FE6D7C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488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EEAE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36.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7061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Решение задач. (с.54)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1C6E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91D6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9F82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27E3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D0A960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 </w:t>
            </w:r>
          </w:p>
        </w:tc>
      </w:tr>
      <w:tr w:rsidR="00E30E4E" w:rsidRPr="00E30E4E" w14:paraId="23D89FD6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650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B354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37.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852D7" w14:textId="77777777" w:rsidR="00E30E4E" w:rsidRPr="00E30E4E" w:rsidRDefault="00E30E4E" w:rsidP="00E30E4E">
            <w:pPr>
              <w:spacing w:after="1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изученного.  (с.55 - 56) </w:t>
            </w:r>
          </w:p>
          <w:p w14:paraId="7A8EDEB7" w14:textId="08AE1265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="00B54C39">
              <w:rPr>
                <w:rFonts w:ascii="Times New Roman" w:eastAsia="Times New Roman" w:hAnsi="Times New Roman" w:cs="Times New Roman"/>
                <w:color w:val="000000"/>
                <w:sz w:val="24"/>
              </w:rPr>
              <w:t>Что такое цена товара (ФГ)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2FFC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C35E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D0EB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9C7D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347D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работа; </w:t>
            </w:r>
          </w:p>
        </w:tc>
      </w:tr>
      <w:tr w:rsidR="00E30E4E" w:rsidRPr="00E30E4E" w14:paraId="4135B0C6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8913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38.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78E7F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Подготовка к изучению устных приемов вычислений.  (с. 57)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27BB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13D0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F00B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A8D9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517E84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79DB6114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902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B676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39.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9F111" w14:textId="77777777" w:rsidR="00E30E4E" w:rsidRPr="00E30E4E" w:rsidRDefault="00E30E4E" w:rsidP="00E30E4E">
            <w:pPr>
              <w:spacing w:after="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Прием вычислений вида 36+2, 36+20 </w:t>
            </w:r>
          </w:p>
          <w:p w14:paraId="48B20A8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 58)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B499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3108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EE43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6CB1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D5AA79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6F68A71C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842A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40.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32EAE" w14:textId="77777777" w:rsidR="00E30E4E" w:rsidRPr="00E30E4E" w:rsidRDefault="00E30E4E" w:rsidP="00E30E4E">
            <w:pPr>
              <w:spacing w:after="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Прием вычислений вида 36-2, 36-20 </w:t>
            </w:r>
          </w:p>
          <w:p w14:paraId="56EA4ECD" w14:textId="77777777" w:rsid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 59) </w:t>
            </w:r>
          </w:p>
          <w:p w14:paraId="5072B3D5" w14:textId="7048008A" w:rsidR="00B54C39" w:rsidRPr="00E30E4E" w:rsidRDefault="00B54C39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Почему цены на товары разные (ФГ)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9DE6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6D29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9C04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219F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08AFF1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187E74FB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FDF4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41.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465DA" w14:textId="77777777" w:rsidR="00E30E4E" w:rsidRPr="00E30E4E" w:rsidRDefault="00E30E4E" w:rsidP="00E30E4E">
            <w:pPr>
              <w:spacing w:after="62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Прием вычислений вида 26+4 </w:t>
            </w:r>
          </w:p>
          <w:p w14:paraId="1944409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 60)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F16B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6F18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C7E5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8AA1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CA1712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69B7A2F2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902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A812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42.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A5379" w14:textId="77777777" w:rsidR="00E30E4E" w:rsidRPr="00E30E4E" w:rsidRDefault="00E30E4E" w:rsidP="00E30E4E">
            <w:pPr>
              <w:spacing w:after="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Прием вычислений вида 30-7 </w:t>
            </w:r>
          </w:p>
          <w:p w14:paraId="2200FE4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 61)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8DCC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A0A4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9B6D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8168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615B46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24D628C6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3069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43.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09F2E" w14:textId="77777777" w:rsidR="00E30E4E" w:rsidRPr="00E30E4E" w:rsidRDefault="00E30E4E" w:rsidP="00E30E4E">
            <w:pPr>
              <w:spacing w:after="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Прием вычислений вида 60-24 </w:t>
            </w:r>
          </w:p>
          <w:p w14:paraId="41F776C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 62)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3E28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5CD5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2CE2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BA8A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3F2CE0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5B6369DC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70C0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44.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5F337" w14:textId="77777777" w:rsidR="00E30E4E" w:rsidRPr="00E30E4E" w:rsidRDefault="00E30E4E" w:rsidP="00E30E4E">
            <w:pPr>
              <w:spacing w:after="62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 материала.   </w:t>
            </w:r>
          </w:p>
          <w:p w14:paraId="441F1CEA" w14:textId="77777777" w:rsid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 63) </w:t>
            </w:r>
          </w:p>
          <w:p w14:paraId="4D104A10" w14:textId="61BED724" w:rsidR="00B545DF" w:rsidRPr="00E30E4E" w:rsidRDefault="00B545DF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 чего зависит цена товара (ФГ)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633C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D760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65D8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F2D0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93E703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254321B3" w14:textId="77777777" w:rsidTr="00E30E4E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902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0F72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45.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5C7DD" w14:textId="77777777" w:rsidR="00E30E4E" w:rsidRPr="00E30E4E" w:rsidRDefault="00E30E4E" w:rsidP="00E30E4E">
            <w:pPr>
              <w:spacing w:after="6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изученного. Решение задач. </w:t>
            </w:r>
          </w:p>
          <w:p w14:paraId="7581546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 64)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0F66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A6DD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3CA0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99BD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8EBB31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B545DF" w:rsidRPr="00E30E4E" w14:paraId="156F31B0" w14:textId="77777777" w:rsidTr="00361F89">
        <w:tblPrEx>
          <w:tblCellMar>
            <w:top w:w="50" w:type="dxa"/>
            <w:left w:w="0" w:type="dxa"/>
            <w:right w:w="7" w:type="dxa"/>
          </w:tblCellMar>
        </w:tblPrEx>
        <w:trPr>
          <w:gridAfter w:val="1"/>
          <w:wAfter w:w="142" w:type="dxa"/>
          <w:trHeight w:val="650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0926B" w14:textId="77777777" w:rsidR="00B545DF" w:rsidRPr="00E30E4E" w:rsidRDefault="00B545DF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46.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CBF86" w14:textId="77777777" w:rsidR="00B545DF" w:rsidRDefault="00B545DF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и закрепление изученного материала.  (с. 65) </w:t>
            </w:r>
          </w:p>
          <w:p w14:paraId="48ADC3CD" w14:textId="569AA5F2" w:rsidR="00B545DF" w:rsidRPr="00E30E4E" w:rsidRDefault="00B545DF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Товары ежедневного потребления какие они.(ФГ)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D5A67" w14:textId="77777777" w:rsidR="00B545DF" w:rsidRPr="00E30E4E" w:rsidRDefault="00B545DF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1ED78" w14:textId="77777777" w:rsidR="00B545DF" w:rsidRPr="00E30E4E" w:rsidRDefault="00B545DF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FFC72" w14:textId="77777777" w:rsidR="00B545DF" w:rsidRPr="00E30E4E" w:rsidRDefault="00B545DF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471D0" w14:textId="77777777" w:rsidR="00B545DF" w:rsidRPr="00E30E4E" w:rsidRDefault="00B545DF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299ED54" w14:textId="77777777" w:rsidR="00B545DF" w:rsidRPr="00E30E4E" w:rsidRDefault="00B545DF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</w:t>
            </w:r>
          </w:p>
          <w:p w14:paraId="0FCF0E95" w14:textId="663255BA" w:rsidR="00B545DF" w:rsidRPr="00E30E4E" w:rsidRDefault="00B545DF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контроль; </w:t>
            </w:r>
          </w:p>
        </w:tc>
      </w:tr>
      <w:tr w:rsidR="00E30E4E" w:rsidRPr="00E30E4E" w14:paraId="50A7878F" w14:textId="77777777" w:rsidTr="00E30E4E">
        <w:tblPrEx>
          <w:tblCellMar>
            <w:top w:w="49" w:type="dxa"/>
            <w:left w:w="10" w:type="dxa"/>
            <w:right w:w="7" w:type="dxa"/>
          </w:tblCellMar>
        </w:tblPrEx>
        <w:trPr>
          <w:gridAfter w:val="1"/>
          <w:wAfter w:w="142" w:type="dxa"/>
          <w:trHeight w:val="903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9BE0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47.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D0CC7" w14:textId="77777777" w:rsidR="00E30E4E" w:rsidRPr="00E30E4E" w:rsidRDefault="00E30E4E" w:rsidP="00E30E4E">
            <w:pPr>
              <w:spacing w:line="259" w:lineRule="auto"/>
              <w:ind w:right="51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Прием вычислений вида 26+7 (с. 66) 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02B8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1950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025D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83DD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9BA06E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4A3890D0" w14:textId="77777777" w:rsidTr="00E30E4E">
        <w:tblPrEx>
          <w:tblCellMar>
            <w:top w:w="49" w:type="dxa"/>
            <w:left w:w="1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8694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48.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B3A42" w14:textId="77777777" w:rsidR="00E30E4E" w:rsidRPr="00E30E4E" w:rsidRDefault="00E30E4E" w:rsidP="00E30E4E">
            <w:pPr>
              <w:spacing w:after="1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Прием вычислений вида 35-7 (с. 67) </w:t>
            </w:r>
          </w:p>
          <w:p w14:paraId="68B6C6A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0A66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B8E5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F59F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A6C4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F89F2E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57399DD6" w14:textId="77777777" w:rsidTr="00E30E4E">
        <w:tblPrEx>
          <w:tblCellMar>
            <w:top w:w="49" w:type="dxa"/>
            <w:left w:w="1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84FE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49.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F4B87" w14:textId="77777777" w:rsidR="00E30E4E" w:rsidRPr="00E30E4E" w:rsidRDefault="00E30E4E" w:rsidP="00E30E4E">
            <w:pPr>
              <w:spacing w:after="62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 материала. </w:t>
            </w:r>
          </w:p>
          <w:p w14:paraId="799BE687" w14:textId="77777777" w:rsid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 68) </w:t>
            </w:r>
          </w:p>
          <w:p w14:paraId="17C173CE" w14:textId="4C4EE3C6" w:rsidR="00B545DF" w:rsidRPr="00E30E4E" w:rsidRDefault="00B545DF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545DF">
              <w:rPr>
                <w:rFonts w:ascii="Times New Roman" w:eastAsia="Times New Roman" w:hAnsi="Times New Roman" w:cs="Times New Roman"/>
                <w:color w:val="111115"/>
                <w:sz w:val="24"/>
              </w:rPr>
              <w:t>Урок от Бурундука и компании: Товары, необходимые нам ежедневно.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</w:rPr>
              <w:t xml:space="preserve"> (ФГ)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45FC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A589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64F4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C6B9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B58C2E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3ADB445F" w14:textId="77777777" w:rsidTr="00E30E4E">
        <w:tblPrEx>
          <w:tblCellMar>
            <w:top w:w="49" w:type="dxa"/>
            <w:left w:w="10" w:type="dxa"/>
            <w:right w:w="7" w:type="dxa"/>
          </w:tblCellMar>
        </w:tblPrEx>
        <w:trPr>
          <w:gridAfter w:val="1"/>
          <w:wAfter w:w="142" w:type="dxa"/>
          <w:trHeight w:val="903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901F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50.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E52A7" w14:textId="77777777" w:rsidR="00E30E4E" w:rsidRPr="00E30E4E" w:rsidRDefault="00E30E4E" w:rsidP="00E30E4E">
            <w:pPr>
              <w:spacing w:after="6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изученного. Решение задач. </w:t>
            </w:r>
          </w:p>
          <w:p w14:paraId="3C35A14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 69)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97EC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2866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EA975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D162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E09039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7E88A2BF" w14:textId="77777777" w:rsidTr="00E30E4E">
        <w:tblPrEx>
          <w:tblCellMar>
            <w:top w:w="49" w:type="dxa"/>
            <w:left w:w="10" w:type="dxa"/>
            <w:right w:w="7" w:type="dxa"/>
          </w:tblCellMar>
        </w:tblPrEx>
        <w:trPr>
          <w:gridAfter w:val="1"/>
          <w:wAfter w:w="142" w:type="dxa"/>
          <w:trHeight w:val="650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AB0E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51.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05C5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узнали, чему научились. (с. 72-73) Самостоятельная работа.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33CB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CFA6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FAEB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E862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CB6A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работа; </w:t>
            </w:r>
          </w:p>
        </w:tc>
      </w:tr>
      <w:tr w:rsidR="00E30E4E" w:rsidRPr="00E30E4E" w14:paraId="0B1AA956" w14:textId="77777777" w:rsidTr="00E30E4E">
        <w:tblPrEx>
          <w:tblCellMar>
            <w:top w:w="49" w:type="dxa"/>
            <w:left w:w="10" w:type="dxa"/>
            <w:right w:w="7" w:type="dxa"/>
          </w:tblCellMar>
        </w:tblPrEx>
        <w:trPr>
          <w:gridAfter w:val="1"/>
          <w:wAfter w:w="142" w:type="dxa"/>
          <w:trHeight w:val="650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8776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52.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A0B6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пройденного материала. Решение задач. (с. 74 - 75)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5405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2517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B8EA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D844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75954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0A50F245" w14:textId="77777777" w:rsidTr="00E30E4E">
        <w:tblPrEx>
          <w:tblCellMar>
            <w:top w:w="49" w:type="dxa"/>
            <w:left w:w="10" w:type="dxa"/>
            <w:right w:w="7" w:type="dxa"/>
          </w:tblCellMar>
        </w:tblPrEx>
        <w:trPr>
          <w:gridAfter w:val="1"/>
          <w:wAfter w:w="142" w:type="dxa"/>
          <w:trHeight w:val="648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EF61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53.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3FD3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№4 Контрольная работа   по теме «Сложение и вычитание». 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6028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C66F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7BF3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0845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2D1A2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248FAB30" w14:textId="77777777" w:rsidTr="00E30E4E">
        <w:tblPrEx>
          <w:tblCellMar>
            <w:top w:w="49" w:type="dxa"/>
            <w:left w:w="10" w:type="dxa"/>
            <w:right w:w="7" w:type="dxa"/>
          </w:tblCellMar>
        </w:tblPrEx>
        <w:trPr>
          <w:gridAfter w:val="1"/>
          <w:wAfter w:w="142" w:type="dxa"/>
          <w:trHeight w:val="968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B004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54.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795DD" w14:textId="77777777" w:rsidR="00E30E4E" w:rsidRPr="00E30E4E" w:rsidRDefault="00E30E4E" w:rsidP="00E30E4E">
            <w:pPr>
              <w:spacing w:after="58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Анализ контрольной работы. </w:t>
            </w:r>
          </w:p>
          <w:p w14:paraId="3A3D1DD8" w14:textId="0984FA60" w:rsidR="00E30E4E" w:rsidRDefault="00E30E4E" w:rsidP="00E30E4E">
            <w:pPr>
              <w:spacing w:after="17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Буквенные выражения. (с. 76-77) </w:t>
            </w:r>
          </w:p>
          <w:p w14:paraId="4D85E760" w14:textId="5E64F417" w:rsidR="00B545DF" w:rsidRPr="00E30E4E" w:rsidRDefault="00B545DF" w:rsidP="00E30E4E">
            <w:pPr>
              <w:spacing w:after="17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Качество товара и его себестоимость (ФГ)</w:t>
            </w:r>
          </w:p>
          <w:p w14:paraId="55AECA2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DF61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7760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6B21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A2EB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FC61A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11D43500" w14:textId="77777777" w:rsidTr="00E30E4E">
        <w:tblPrEx>
          <w:tblCellMar>
            <w:top w:w="49" w:type="dxa"/>
            <w:left w:w="10" w:type="dxa"/>
            <w:right w:w="7" w:type="dxa"/>
          </w:tblCellMar>
        </w:tblPrEx>
        <w:trPr>
          <w:gridAfter w:val="1"/>
          <w:wAfter w:w="142" w:type="dxa"/>
          <w:trHeight w:val="497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71ED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55.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5EB4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Буквенные выражения. (с. 78 - 79)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EE05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197F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FAC3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E400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FC018C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529F8D1A" w14:textId="77777777" w:rsidTr="00E30E4E">
        <w:tblPrEx>
          <w:tblCellMar>
            <w:top w:w="49" w:type="dxa"/>
            <w:left w:w="10" w:type="dxa"/>
            <w:right w:w="7" w:type="dxa"/>
          </w:tblCellMar>
        </w:tblPrEx>
        <w:trPr>
          <w:gridAfter w:val="1"/>
          <w:wAfter w:w="142" w:type="dxa"/>
          <w:trHeight w:val="487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1EC0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56.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7EC9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Уравнение. (с. 80-81)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CD50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4EB1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AEB9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D598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E036B5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555BAF52" w14:textId="77777777" w:rsidTr="00E30E4E">
        <w:tblPrEx>
          <w:tblCellMar>
            <w:top w:w="49" w:type="dxa"/>
            <w:left w:w="1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505F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57.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3E28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Уравнение. Решение уравнений методом подбора (с. 82)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6152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7722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255D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3407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83CF3A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13DFA4D2" w14:textId="77777777" w:rsidTr="00E30E4E">
        <w:tblPrEx>
          <w:tblCellMar>
            <w:top w:w="49" w:type="dxa"/>
            <w:left w:w="1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1C76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58.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BF330" w14:textId="77777777" w:rsidR="00E30E4E" w:rsidRPr="00E30E4E" w:rsidRDefault="00E30E4E" w:rsidP="00E30E4E">
            <w:pPr>
              <w:spacing w:after="4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Проверка сложения вычитанием. </w:t>
            </w:r>
          </w:p>
          <w:p w14:paraId="0F16A42A" w14:textId="77777777" w:rsid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(с. 84-85) </w:t>
            </w:r>
          </w:p>
          <w:p w14:paraId="6C1D75CA" w14:textId="72F326D7" w:rsidR="00B545DF" w:rsidRPr="00E30E4E" w:rsidRDefault="00B545DF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Рынок. Проблема выбора качественного товара. (ФГ)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CC23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481B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218D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08AA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7744DF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13A006A5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9281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59.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475D1" w14:textId="77777777" w:rsidR="00E30E4E" w:rsidRPr="00E30E4E" w:rsidRDefault="00E30E4E" w:rsidP="00E30E4E">
            <w:pPr>
              <w:spacing w:after="4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Проверка вычитания сложением. </w:t>
            </w:r>
          </w:p>
          <w:p w14:paraId="03789CE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 86-87)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7484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D35F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B507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9DC7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F7C6E4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233E0992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902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BA1D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60.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D5E6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Проверка вычитания сложением и вычитанием. (с. 88)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C257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6CE2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E97C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1E50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EEBB2F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48E08CBE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967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1FD5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61.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070CF" w14:textId="77777777" w:rsidR="00E30E4E" w:rsidRPr="00E30E4E" w:rsidRDefault="00E30E4E" w:rsidP="00E30E4E">
            <w:pPr>
              <w:spacing w:after="1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 пройденного материала (с. </w:t>
            </w:r>
          </w:p>
          <w:p w14:paraId="07D48141" w14:textId="77777777" w:rsidR="00E30E4E" w:rsidRPr="00E30E4E" w:rsidRDefault="00E30E4E" w:rsidP="00E30E4E">
            <w:pPr>
              <w:spacing w:after="1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89) </w:t>
            </w:r>
          </w:p>
          <w:p w14:paraId="7E6F5C19" w14:textId="34E64D09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="00B545DF"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Отношения покупателя и продавца. Этикет. (ФГ)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D21D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319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22FD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20C5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1540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0E2AD574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441E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62.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0C51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узнали. Чему научились. (с. 90-91)  Самостоятельная работа. 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6919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D616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F2C0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7C5A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FC686B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3E33C74A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967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B74B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63.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A804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№5 Контрольная работа   за 2 четверть по теме «Сложение и вычитание  чисел в пределах 100».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8FDA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8279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4AF7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C449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139D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08AE4CA2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967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13CD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64.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817F1" w14:textId="77777777" w:rsidR="00E30E4E" w:rsidRPr="00E30E4E" w:rsidRDefault="00E30E4E" w:rsidP="00E30E4E">
            <w:pPr>
              <w:spacing w:after="1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Повторный инструктаж по Т.Б. </w:t>
            </w:r>
          </w:p>
          <w:p w14:paraId="24FB3A7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и закрепление материала по теме: «Буквенные выражения.» (с. 92)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FA14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A1E4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806D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C6FB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62C4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26F999DD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902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EA15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65.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7C2B1" w14:textId="77777777" w:rsid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изученного. (с. 93) </w:t>
            </w:r>
          </w:p>
          <w:p w14:paraId="2940732E" w14:textId="619CB1A7" w:rsidR="00B545DF" w:rsidRPr="00E30E4E" w:rsidRDefault="00B545DF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Что такое график (ФГ)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F66C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5D90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4808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33C0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8224D3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6D9754B9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629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08D6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66.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E55C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Сложение вида 45+23. (с. 4)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DA28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23E0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2C34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B274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A8DD0F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работа. </w:t>
            </w:r>
          </w:p>
        </w:tc>
      </w:tr>
      <w:tr w:rsidR="00E30E4E" w:rsidRPr="00E30E4E" w14:paraId="2BAE8A71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490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A1CB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67.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D6F4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Вычитание вида 57-26.(с.5)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2D0D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3484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8F37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1A32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FCF778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3B407268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494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1CE5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68.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5CFC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Проверка сложения и вычитания.(с.6)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0B58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194C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6474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846B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6E3DA9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3EC53A19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648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1DCD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69.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214DF" w14:textId="77777777" w:rsidR="00E30E4E" w:rsidRPr="00E30E4E" w:rsidRDefault="00E30E4E" w:rsidP="00E30E4E">
            <w:pPr>
              <w:spacing w:after="6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 материала.  </w:t>
            </w:r>
          </w:p>
          <w:p w14:paraId="7AB3D06D" w14:textId="77777777" w:rsid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Решение задач.  (с.7) </w:t>
            </w:r>
          </w:p>
          <w:p w14:paraId="7D579702" w14:textId="1468E661" w:rsidR="00B545DF" w:rsidRPr="00E30E4E" w:rsidRDefault="00B545DF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графиков (ФГ)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92C6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A1F7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54E0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0294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D7459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3CBA463C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494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29AA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70.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42D7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Угол. Виды углов. (с.8-9)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139E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6F63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03E4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2CAF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D05783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3118796F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651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5393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71.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0255B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 материала. (с.1011)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5E70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BEE1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B168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BBE8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88B65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36CA129E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765B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72.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55DB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Сложение вида 37+48. (с.12)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91F9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D526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EE08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8943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55A5DB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239404D8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902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908C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73.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2517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Сложение вида 37+53. (с.13)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B612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9DE6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4E9F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12B9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972C8F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339A841B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AA1E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74.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39E25" w14:textId="77777777" w:rsid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Прямоугольник. (с.14) </w:t>
            </w:r>
          </w:p>
          <w:p w14:paraId="61719658" w14:textId="4286EC69" w:rsidR="00B545DF" w:rsidRPr="00E30E4E" w:rsidRDefault="00B545DF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Графики доходов и расходов (ФГ)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1AB1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DD06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1A01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8736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2C0A58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5E71DD22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AE0C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75.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DB1B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Прямоугольник. Решение геометрических задач. (с.15)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6C21F" w14:textId="77777777" w:rsidR="00E30E4E" w:rsidRPr="00E30E4E" w:rsidRDefault="00E30E4E" w:rsidP="00E30E4E">
            <w:pPr>
              <w:tabs>
                <w:tab w:val="center" w:pos="398"/>
              </w:tabs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 xml:space="preserve"> </w:t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ab/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1EB8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5E38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6761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C0CB46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35D26DA3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902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D5C0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76.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F9FD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Сложение вида 87+13. (с.16)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35F7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1E45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2D45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8367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CDE438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3B61723D" w14:textId="77777777" w:rsidTr="00E30E4E">
        <w:tblPrEx>
          <w:tblCellMar>
            <w:top w:w="53" w:type="dxa"/>
            <w:left w:w="0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4D1E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77.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44EE5" w14:textId="77777777" w:rsid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 материала. Решение задач. (с.17) </w:t>
            </w:r>
          </w:p>
          <w:p w14:paraId="6DB50333" w14:textId="594702E5" w:rsidR="00B545DF" w:rsidRPr="00E30E4E" w:rsidRDefault="00B545DF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История денег. Деньги бумажные и металлические (ФГ)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8A08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3558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5DB6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E44A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A0C77E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57669FDA" w14:textId="77777777" w:rsidTr="00E30E4E">
        <w:tblPrEx>
          <w:tblCellMar>
            <w:top w:w="56" w:type="dxa"/>
            <w:left w:w="0" w:type="dxa"/>
            <w:right w:w="7" w:type="dxa"/>
          </w:tblCellMar>
        </w:tblPrEx>
        <w:trPr>
          <w:gridAfter w:val="1"/>
          <w:wAfter w:w="142" w:type="dxa"/>
          <w:trHeight w:val="629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E2CB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78.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777A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Вычисления вида 32+8, 40-8. (с.18)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4FF9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EA5E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FDC3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044D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5EE70B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</w:p>
        </w:tc>
      </w:tr>
      <w:tr w:rsidR="00E30E4E" w:rsidRPr="00E30E4E" w14:paraId="4E6EA839" w14:textId="77777777" w:rsidTr="00E30E4E">
        <w:tblPrEx>
          <w:tblCellMar>
            <w:top w:w="56" w:type="dxa"/>
            <w:left w:w="0" w:type="dxa"/>
            <w:right w:w="7" w:type="dxa"/>
          </w:tblCellMar>
        </w:tblPrEx>
        <w:trPr>
          <w:gridAfter w:val="1"/>
          <w:wAfter w:w="142" w:type="dxa"/>
          <w:trHeight w:val="902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F4EC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79.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E074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Вычитание вида 50-24. (с.19)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AFB1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FDE0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5744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9C6E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4D0EF0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34107B5B" w14:textId="77777777" w:rsidTr="00E30E4E">
        <w:tblPrEx>
          <w:tblCellMar>
            <w:top w:w="56" w:type="dxa"/>
            <w:left w:w="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873E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80.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278F0" w14:textId="77777777" w:rsidR="00B545DF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>Что узнали. Чему научились. (с.22-23)</w:t>
            </w:r>
          </w:p>
          <w:p w14:paraId="3EC2BBDC" w14:textId="4543BA6F" w:rsidR="00E30E4E" w:rsidRPr="00E30E4E" w:rsidRDefault="00B545DF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Деньги России и мира. (ФГ)</w:t>
            </w:r>
            <w:r w:rsidR="00E30E4E"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DAC1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F6E3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3B32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CDF7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234F10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5EB2B814" w14:textId="77777777" w:rsidTr="00E30E4E">
        <w:tblPrEx>
          <w:tblCellMar>
            <w:top w:w="56" w:type="dxa"/>
            <w:left w:w="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920A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81.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6BBA0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 материала. (с.2425)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8C6D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1C8A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C7E2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F586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14066C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342E0416" w14:textId="77777777" w:rsidTr="00E30E4E">
        <w:tblPrEx>
          <w:tblCellMar>
            <w:top w:w="56" w:type="dxa"/>
            <w:left w:w="0" w:type="dxa"/>
            <w:right w:w="7" w:type="dxa"/>
          </w:tblCellMar>
        </w:tblPrEx>
        <w:trPr>
          <w:gridAfter w:val="1"/>
          <w:wAfter w:w="142" w:type="dxa"/>
          <w:trHeight w:val="903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CB96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82.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23C2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Вычитание вида 52-24. (с. 29)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973F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18FA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024B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CC19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93C950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631985A1" w14:textId="77777777" w:rsidTr="00E30E4E">
        <w:tblPrEx>
          <w:tblCellMar>
            <w:top w:w="56" w:type="dxa"/>
            <w:left w:w="0" w:type="dxa"/>
            <w:right w:w="7" w:type="dxa"/>
          </w:tblCellMar>
        </w:tblPrEx>
        <w:trPr>
          <w:gridAfter w:val="1"/>
          <w:wAfter w:w="142" w:type="dxa"/>
          <w:trHeight w:val="650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F91F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83.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F7FA1" w14:textId="77777777" w:rsidR="00E30E4E" w:rsidRPr="00E30E4E" w:rsidRDefault="00E30E4E" w:rsidP="00E30E4E">
            <w:pPr>
              <w:spacing w:after="19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>Закрепление изученного материала. (с.30)</w:t>
            </w:r>
          </w:p>
          <w:p w14:paraId="6D80279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BBF78" w14:textId="77777777" w:rsidR="00E30E4E" w:rsidRPr="00E30E4E" w:rsidRDefault="00E30E4E" w:rsidP="00E30E4E">
            <w:pPr>
              <w:tabs>
                <w:tab w:val="center" w:pos="398"/>
              </w:tabs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 xml:space="preserve"> </w:t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ab/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D42E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D39E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2B7D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4A9F8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10A2374E" w14:textId="77777777" w:rsidTr="00E30E4E">
        <w:tblPrEx>
          <w:tblCellMar>
            <w:top w:w="56" w:type="dxa"/>
            <w:left w:w="0" w:type="dxa"/>
            <w:right w:w="7" w:type="dxa"/>
          </w:tblCellMar>
        </w:tblPrEx>
        <w:trPr>
          <w:gridAfter w:val="1"/>
          <w:wAfter w:w="142" w:type="dxa"/>
          <w:trHeight w:val="650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858F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84.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8350F" w14:textId="77777777" w:rsid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изученного. Решение задач. (с.31) </w:t>
            </w:r>
          </w:p>
          <w:p w14:paraId="57E9CFA6" w14:textId="6A7747B3" w:rsidR="00B545DF" w:rsidRPr="00E30E4E" w:rsidRDefault="00B545DF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Почему каждый народ имеет свои деньги (ФГ)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FFDE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D592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1B77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6F2B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B3F8F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562690CC" w14:textId="77777777" w:rsidTr="00E30E4E">
        <w:tblPrEx>
          <w:tblCellMar>
            <w:top w:w="56" w:type="dxa"/>
            <w:left w:w="0" w:type="dxa"/>
            <w:right w:w="7" w:type="dxa"/>
          </w:tblCellMar>
        </w:tblPrEx>
        <w:trPr>
          <w:gridAfter w:val="1"/>
          <w:wAfter w:w="142" w:type="dxa"/>
          <w:trHeight w:val="648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0637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85.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45B3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Свойство противоположных сторон прямоугольника. (с.32)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C336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D024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E6F4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F19C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DE426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7B46D310" w14:textId="77777777" w:rsidTr="00E30E4E">
        <w:tblPrEx>
          <w:tblCellMar>
            <w:top w:w="56" w:type="dxa"/>
            <w:left w:w="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DB9D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86.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FAE91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 материала.(с.33)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8F0B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7F9B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4D6B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D615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6EC88B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15507245" w14:textId="77777777" w:rsidTr="00E30E4E">
        <w:tblPrEx>
          <w:tblCellMar>
            <w:top w:w="56" w:type="dxa"/>
            <w:left w:w="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BF82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87.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D082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Квадрат. (с.34)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E9B4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7EE3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9FA9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F211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B15259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3216AC8C" w14:textId="77777777" w:rsidTr="00E30E4E">
        <w:tblPrEx>
          <w:tblCellMar>
            <w:top w:w="56" w:type="dxa"/>
            <w:left w:w="0" w:type="dxa"/>
            <w:right w:w="7" w:type="dxa"/>
          </w:tblCellMar>
        </w:tblPrEx>
        <w:trPr>
          <w:gridAfter w:val="1"/>
          <w:wAfter w:w="142" w:type="dxa"/>
          <w:trHeight w:val="648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C751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88.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3E94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Квадрат. Решение геометрических задач. (с.35)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8923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F4BB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944D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2A1E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A04C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</w:p>
        </w:tc>
      </w:tr>
      <w:tr w:rsidR="00E30E4E" w:rsidRPr="00E30E4E" w14:paraId="3AF0BACF" w14:textId="77777777" w:rsidTr="00E30E4E">
        <w:tblPrEx>
          <w:tblCellMar>
            <w:top w:w="56" w:type="dxa"/>
            <w:left w:w="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657A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89.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C8F92" w14:textId="77777777" w:rsidR="00E30E4E" w:rsidRDefault="00E30E4E" w:rsidP="00E30E4E">
            <w:pPr>
              <w:spacing w:line="259" w:lineRule="auto"/>
              <w:ind w:right="4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узнали. Чему научились. (с.40-45)  </w:t>
            </w:r>
          </w:p>
          <w:p w14:paraId="61BE08AC" w14:textId="1D4AA8E7" w:rsidR="00B545DF" w:rsidRPr="00E30E4E" w:rsidRDefault="00B545DF" w:rsidP="00E30E4E">
            <w:pPr>
              <w:spacing w:line="259" w:lineRule="auto"/>
              <w:ind w:right="40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Что изображено на деньгах? (ФГ)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F883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AC9F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2732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86D0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56B282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контроль; </w:t>
            </w:r>
          </w:p>
        </w:tc>
      </w:tr>
      <w:tr w:rsidR="00E30E4E" w:rsidRPr="00E30E4E" w14:paraId="0A100407" w14:textId="77777777" w:rsidTr="00E30E4E">
        <w:tblPrEx>
          <w:tblCellMar>
            <w:top w:w="58" w:type="dxa"/>
            <w:left w:w="10" w:type="dxa"/>
          </w:tblCellMar>
        </w:tblPrEx>
        <w:trPr>
          <w:gridAfter w:val="1"/>
          <w:wAfter w:w="142" w:type="dxa"/>
          <w:trHeight w:val="968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49C7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90.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47A32" w14:textId="77777777" w:rsidR="00E30E4E" w:rsidRPr="00E30E4E" w:rsidRDefault="00E30E4E" w:rsidP="00E30E4E">
            <w:pPr>
              <w:spacing w:after="17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 6 Контрольная работа    по теме </w:t>
            </w:r>
          </w:p>
          <w:p w14:paraId="5910A3A2" w14:textId="77777777" w:rsidR="00E30E4E" w:rsidRPr="00E30E4E" w:rsidRDefault="00E30E4E" w:rsidP="00E30E4E">
            <w:pPr>
              <w:spacing w:after="65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«Сложение и вычитание чисел от 1 до </w:t>
            </w:r>
          </w:p>
          <w:p w14:paraId="6E62650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100»  (письменные вычисления)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A9BF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DB46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DFE2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BDCE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5A53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436FFE94" w14:textId="77777777" w:rsidTr="00E30E4E">
        <w:tblPrEx>
          <w:tblCellMar>
            <w:top w:w="58" w:type="dxa"/>
            <w:left w:w="10" w:type="dxa"/>
          </w:tblCellMar>
        </w:tblPrEx>
        <w:trPr>
          <w:gridAfter w:val="1"/>
          <w:wAfter w:w="142" w:type="dxa"/>
          <w:trHeight w:val="967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73A3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91.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20AC1" w14:textId="77777777" w:rsidR="00E30E4E" w:rsidRPr="00E30E4E" w:rsidRDefault="00E30E4E" w:rsidP="00E30E4E">
            <w:pPr>
              <w:spacing w:after="6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Анализ контрольной работы.   </w:t>
            </w:r>
          </w:p>
          <w:p w14:paraId="59636AB9" w14:textId="77777777" w:rsidR="00E30E4E" w:rsidRPr="00E30E4E" w:rsidRDefault="00E30E4E" w:rsidP="00E30E4E">
            <w:pPr>
              <w:spacing w:after="19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Наши проекты. Оригами. </w:t>
            </w:r>
          </w:p>
          <w:p w14:paraId="5602288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99D6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87AD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E798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A0D6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234C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4CE9B840" w14:textId="77777777" w:rsidTr="00E30E4E">
        <w:tblPrEx>
          <w:tblCellMar>
            <w:top w:w="58" w:type="dxa"/>
            <w:left w:w="10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63B6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92.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18468" w14:textId="77777777" w:rsidR="00E30E4E" w:rsidRPr="00E30E4E" w:rsidRDefault="00E30E4E" w:rsidP="00E30E4E">
            <w:pPr>
              <w:spacing w:after="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Умножение. Знак действия умножения. </w:t>
            </w:r>
          </w:p>
          <w:p w14:paraId="3161672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 48)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EB65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6989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81F3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3325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B3F77F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3AA562E9" w14:textId="77777777" w:rsidTr="00E30E4E">
        <w:tblPrEx>
          <w:tblCellMar>
            <w:top w:w="58" w:type="dxa"/>
            <w:left w:w="10" w:type="dxa"/>
          </w:tblCellMar>
        </w:tblPrEx>
        <w:trPr>
          <w:gridAfter w:val="1"/>
          <w:wAfter w:w="142" w:type="dxa"/>
          <w:trHeight w:val="903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E581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93.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5AF2B" w14:textId="77777777" w:rsidR="00E30E4E" w:rsidRPr="00E30E4E" w:rsidRDefault="00E30E4E" w:rsidP="00E30E4E">
            <w:pPr>
              <w:spacing w:after="6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Конкретный смысл действия умножения. </w:t>
            </w:r>
          </w:p>
          <w:p w14:paraId="790EF14E" w14:textId="77777777" w:rsid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 49) </w:t>
            </w:r>
          </w:p>
          <w:p w14:paraId="666DA510" w14:textId="500714B7" w:rsidR="00B545DF" w:rsidRPr="00E30E4E" w:rsidRDefault="00B545DF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Защита денег от подделки (ФГ)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2499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E88B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094C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943A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1454CE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5C5094EE" w14:textId="77777777" w:rsidTr="00E30E4E">
        <w:tblPrEx>
          <w:tblCellMar>
            <w:top w:w="58" w:type="dxa"/>
            <w:left w:w="10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068A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94.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C7B2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Вычисления результата умножения с помощью сложения. (с. 50)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C898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44F5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493E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AA97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0A4C61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366E9B0B" w14:textId="77777777" w:rsidTr="00E30E4E">
        <w:tblPrEx>
          <w:tblCellMar>
            <w:top w:w="58" w:type="dxa"/>
            <w:left w:w="10" w:type="dxa"/>
          </w:tblCellMar>
        </w:tblPrEx>
        <w:trPr>
          <w:gridAfter w:val="1"/>
          <w:wAfter w:w="142" w:type="dxa"/>
          <w:trHeight w:val="494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E653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95.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E11B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Задачи на умножение. (с. 51)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AD42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8BB6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90CF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4522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A16362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0B9D2E21" w14:textId="77777777" w:rsidTr="00E30E4E">
        <w:tblPrEx>
          <w:tblCellMar>
            <w:top w:w="58" w:type="dxa"/>
            <w:left w:w="10" w:type="dxa"/>
          </w:tblCellMar>
        </w:tblPrEx>
        <w:trPr>
          <w:gridAfter w:val="1"/>
          <w:wAfter w:w="142" w:type="dxa"/>
          <w:trHeight w:val="487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EB2D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96.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EA9C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Решение задач на умножение.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43DC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349F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8A18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A99D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6D3529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330D76C1" w14:textId="77777777" w:rsidTr="00E30E4E">
        <w:tblPrEx>
          <w:tblCellMar>
            <w:top w:w="58" w:type="dxa"/>
            <w:left w:w="10" w:type="dxa"/>
          </w:tblCellMar>
        </w:tblPrEx>
        <w:trPr>
          <w:gridAfter w:val="1"/>
          <w:wAfter w:w="142" w:type="dxa"/>
          <w:trHeight w:val="967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F5F5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97.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A2F2E" w14:textId="77777777" w:rsidR="00E30E4E" w:rsidRPr="00E30E4E" w:rsidRDefault="00E30E4E" w:rsidP="00E30E4E">
            <w:pPr>
              <w:spacing w:line="314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Периметр прямоугольника. (с. 52) Умножение нуля и единицы.  </w:t>
            </w:r>
          </w:p>
          <w:p w14:paraId="3AF0BA9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 53)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4477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69B0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69D5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DAEE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B872B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2C345B3D" w14:textId="77777777" w:rsidTr="00E30E4E">
        <w:tblPrEx>
          <w:tblCellMar>
            <w:top w:w="58" w:type="dxa"/>
            <w:left w:w="10" w:type="dxa"/>
          </w:tblCellMar>
        </w:tblPrEx>
        <w:trPr>
          <w:gridAfter w:val="1"/>
          <w:wAfter w:w="142" w:type="dxa"/>
          <w:trHeight w:val="651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1A6F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98.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E942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Название компонентов и результата умножения. (с. 54)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5F71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4977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3FBA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A623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73120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08F7E8E0" w14:textId="77777777" w:rsidTr="00E30E4E">
        <w:tblPrEx>
          <w:tblCellMar>
            <w:top w:w="58" w:type="dxa"/>
            <w:left w:w="10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CF8F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99.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90D33" w14:textId="77777777" w:rsidR="00E30E4E" w:rsidRPr="00E30E4E" w:rsidRDefault="00E30E4E" w:rsidP="00E30E4E">
            <w:pPr>
              <w:spacing w:after="62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изученного. Решение задач. </w:t>
            </w:r>
          </w:p>
          <w:p w14:paraId="4ECF1FA5" w14:textId="77777777" w:rsid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 55) </w:t>
            </w:r>
          </w:p>
          <w:p w14:paraId="1A4C5125" w14:textId="3C917E37" w:rsidR="00B545DF" w:rsidRPr="00E30E4E" w:rsidRDefault="00B545DF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545DF">
              <w:rPr>
                <w:rFonts w:ascii="Times New Roman" w:eastAsia="Times New Roman" w:hAnsi="Times New Roman" w:cs="Times New Roman"/>
                <w:color w:val="111115"/>
                <w:sz w:val="24"/>
              </w:rPr>
              <w:t>Экономические ребусы и кроссворды от Бурундука и компании.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</w:rPr>
              <w:t xml:space="preserve"> (ФГ)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1B66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F95F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7F03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7CB5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B0FD1F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687799F6" w14:textId="77777777" w:rsidTr="00E30E4E">
        <w:tblPrEx>
          <w:tblCellMar>
            <w:top w:w="58" w:type="dxa"/>
            <w:left w:w="10" w:type="dxa"/>
          </w:tblCellMar>
        </w:tblPrEx>
        <w:trPr>
          <w:gridAfter w:val="1"/>
          <w:wAfter w:w="142" w:type="dxa"/>
          <w:trHeight w:val="902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D868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100.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FE3BC" w14:textId="77777777" w:rsidR="00E30E4E" w:rsidRPr="00E30E4E" w:rsidRDefault="00E30E4E" w:rsidP="00E30E4E">
            <w:pPr>
              <w:spacing w:after="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Переместительное свойство умножения. </w:t>
            </w:r>
          </w:p>
          <w:p w14:paraId="59A0573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(с. 56)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EFAD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9632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D4AE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F25D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21B32C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7C64BF91" w14:textId="77777777" w:rsidTr="00E30E4E">
        <w:tblPrEx>
          <w:tblCellMar>
            <w:top w:w="58" w:type="dxa"/>
            <w:left w:w="10" w:type="dxa"/>
          </w:tblCellMar>
        </w:tblPrEx>
        <w:trPr>
          <w:gridAfter w:val="1"/>
          <w:wAfter w:w="142" w:type="dxa"/>
          <w:trHeight w:val="968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A6FE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101.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2B85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Закрепление по теме «Переместительное свойство умножения». (с. 57) Самостоятельная работа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7DFB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F3D9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A7AD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81BD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00F3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250AB4A0" w14:textId="77777777" w:rsidTr="00E30E4E">
        <w:tblPrEx>
          <w:tblCellMar>
            <w:top w:w="58" w:type="dxa"/>
            <w:left w:w="10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610E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102.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FFDCE" w14:textId="77777777" w:rsid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Решение текстовых задач, раскрывающие смысл действия умножения. </w:t>
            </w:r>
          </w:p>
          <w:p w14:paraId="2993C8EF" w14:textId="618CBDF0" w:rsidR="00B545DF" w:rsidRPr="00E30E4E" w:rsidRDefault="00B545DF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545DF">
              <w:rPr>
                <w:rFonts w:ascii="Times New Roman" w:eastAsia="Times New Roman" w:hAnsi="Times New Roman" w:cs="Times New Roman"/>
                <w:color w:val="111115"/>
                <w:sz w:val="24"/>
              </w:rPr>
              <w:t>Решаем ребусы и кроссворды по экономике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</w:rPr>
              <w:t xml:space="preserve"> (ФГ)</w:t>
            </w:r>
            <w:r w:rsidRPr="00B545DF">
              <w:rPr>
                <w:rFonts w:ascii="Times New Roman" w:eastAsia="Times New Roman" w:hAnsi="Times New Roman" w:cs="Times New Roman"/>
                <w:color w:val="111115"/>
                <w:sz w:val="24"/>
              </w:rPr>
              <w:t>.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0503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139B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F4FF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B523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BEE6E5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3674B335" w14:textId="77777777" w:rsidTr="00E30E4E">
        <w:tblPrEx>
          <w:tblCellMar>
            <w:top w:w="58" w:type="dxa"/>
            <w:left w:w="10" w:type="dxa"/>
          </w:tblCellMar>
        </w:tblPrEx>
        <w:trPr>
          <w:gridAfter w:val="1"/>
          <w:wAfter w:w="142" w:type="dxa"/>
          <w:trHeight w:val="967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0357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103.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0F4A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№7 Контрольная работа    за 3 четверть по теме: « Сложение и вычитание чисел от 1 до 100». (письменные вычитания)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7326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5F4B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A9D2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C88C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76A4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53CAEFB9" w14:textId="77777777" w:rsidTr="00E30E4E">
        <w:tblPrEx>
          <w:tblCellMar>
            <w:top w:w="58" w:type="dxa"/>
            <w:left w:w="10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BBF7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104.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5DE5E" w14:textId="77777777" w:rsid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Анализ контрольной работы.  Решение задач. </w:t>
            </w:r>
          </w:p>
          <w:p w14:paraId="7BBBF497" w14:textId="18A2536E" w:rsidR="00B545DF" w:rsidRPr="00E30E4E" w:rsidRDefault="00B545DF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Мой первый экономический проект (ФГ)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33AF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9139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1017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2E16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D900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3E798C94" w14:textId="77777777" w:rsidTr="00E30E4E">
        <w:tblPrEx>
          <w:tblCellMar>
            <w:top w:w="58" w:type="dxa"/>
            <w:left w:w="10" w:type="dxa"/>
          </w:tblCellMar>
        </w:tblPrEx>
        <w:trPr>
          <w:gridAfter w:val="1"/>
          <w:wAfter w:w="142" w:type="dxa"/>
          <w:trHeight w:val="902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B793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105.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68AE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Т.Б. Деление.  Знак действия деления. (с. 58)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C6C4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3CDD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BB0D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B9E6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919666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6545414B" w14:textId="77777777" w:rsidTr="00E30E4E">
        <w:tblPrEx>
          <w:tblCellMar>
            <w:top w:w="58" w:type="dxa"/>
            <w:left w:w="10" w:type="dxa"/>
          </w:tblCellMar>
        </w:tblPrEx>
        <w:trPr>
          <w:gridAfter w:val="1"/>
          <w:wAfter w:w="142" w:type="dxa"/>
          <w:trHeight w:val="967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2CE7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106.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7E773" w14:textId="77777777" w:rsidR="00E30E4E" w:rsidRPr="00E30E4E" w:rsidRDefault="00E30E4E" w:rsidP="00E30E4E">
            <w:pPr>
              <w:spacing w:after="19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Конкретный смысл действия деления (с. </w:t>
            </w:r>
          </w:p>
          <w:p w14:paraId="4CC70B68" w14:textId="77777777" w:rsidR="00E30E4E" w:rsidRPr="00E30E4E" w:rsidRDefault="00E30E4E" w:rsidP="00E30E4E">
            <w:pPr>
              <w:spacing w:after="1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59) </w:t>
            </w:r>
          </w:p>
          <w:p w14:paraId="0B0D6C7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63F3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2CBE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486D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531C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48DE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7AD17BA3" w14:textId="77777777" w:rsidTr="00E30E4E">
        <w:tblPrEx>
          <w:tblCellMar>
            <w:top w:w="58" w:type="dxa"/>
            <w:left w:w="10" w:type="dxa"/>
          </w:tblCellMar>
        </w:tblPrEx>
        <w:trPr>
          <w:gridAfter w:val="1"/>
          <w:wAfter w:w="142" w:type="dxa"/>
          <w:trHeight w:val="650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6BAA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107.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47649" w14:textId="77777777" w:rsidR="00E30E4E" w:rsidRPr="00E30E4E" w:rsidRDefault="00E30E4E" w:rsidP="00E30E4E">
            <w:pPr>
              <w:spacing w:after="19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Конкретный смысл действия деления. </w:t>
            </w:r>
          </w:p>
          <w:p w14:paraId="1C8A9687" w14:textId="3E80B434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Решение задач на деление на равные </w:t>
            </w:r>
            <w:r w:rsidR="0076654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части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D81E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C372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BD52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C8BF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33CD5" w14:textId="2DB886C0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</w:t>
            </w:r>
            <w:r w:rsidR="0076654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контроль</w:t>
            </w:r>
          </w:p>
        </w:tc>
      </w:tr>
      <w:tr w:rsidR="00E30E4E" w:rsidRPr="00E30E4E" w14:paraId="584B9CA0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968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1FCD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108.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D6D64" w14:textId="77777777" w:rsidR="00E30E4E" w:rsidRPr="00E30E4E" w:rsidRDefault="00E30E4E" w:rsidP="00E30E4E">
            <w:pPr>
              <w:spacing w:after="1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 материала. (с. </w:t>
            </w:r>
          </w:p>
          <w:p w14:paraId="30DA7264" w14:textId="77777777" w:rsidR="00E30E4E" w:rsidRPr="00E30E4E" w:rsidRDefault="00E30E4E" w:rsidP="00E30E4E">
            <w:pPr>
              <w:spacing w:after="19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61) </w:t>
            </w:r>
          </w:p>
          <w:p w14:paraId="476330BB" w14:textId="0569D93C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="00766545">
              <w:rPr>
                <w:rFonts w:ascii="Times New Roman" w:eastAsia="Times New Roman" w:hAnsi="Times New Roman" w:cs="Times New Roman"/>
                <w:color w:val="000000"/>
                <w:sz w:val="24"/>
              </w:rPr>
              <w:t>Экономические задачи (ФГ)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15DE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D782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78AA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FB0C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E1A1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</w:p>
        </w:tc>
      </w:tr>
      <w:tr w:rsidR="00E30E4E" w:rsidRPr="00E30E4E" w14:paraId="68F77ACF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902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48FC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109.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C7D1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Название компонентов и результата деления. (с. 62)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8A7B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7CE3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EAB3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AF5E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76997F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20C89681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F3D5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110.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0891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узнали. Чему научились. (с. 63)   Самостоятельная работа.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845F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021C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D2A2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7305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205BA4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2524A75D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2A2B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111.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C5D8B" w14:textId="77777777" w:rsid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 материала по теме «Умножение и деление». (с. 66- 70) </w:t>
            </w:r>
          </w:p>
          <w:p w14:paraId="7969F842" w14:textId="3A526819" w:rsidR="00766545" w:rsidRPr="00E30E4E" w:rsidRDefault="00766545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экономических задач (ФГ)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606B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D902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FD5A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4250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AD9B1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71843D5F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902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56FF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112.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5B7D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Связь между компонентами и результатом умножения. (с. 72)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9994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A162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0BC7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A38E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1E6E24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76E9CDB9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967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3557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113.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22B5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Прием деления, основанный на связи между компонентами  и результатом умножения. (с. 73)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6821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9E7D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F757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A8B6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2F691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2442AFAF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651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6232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114.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E524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Приемы умножения   и деления на 10. (с. 74)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7247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FD74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1BE8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6A8F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DF4BB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225730BF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650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A88E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115.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27523" w14:textId="77777777" w:rsidR="00E30E4E" w:rsidRPr="00E30E4E" w:rsidRDefault="00E30E4E" w:rsidP="00E30E4E">
            <w:pPr>
              <w:spacing w:after="6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Задачи с величинами «Цена», </w:t>
            </w:r>
          </w:p>
          <w:p w14:paraId="20BEA9D9" w14:textId="77777777" w:rsid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«Количество», «Стоимость» (с. 76) </w:t>
            </w:r>
          </w:p>
          <w:p w14:paraId="61947F2D" w14:textId="01E6E33F" w:rsidR="00766545" w:rsidRPr="00E30E4E" w:rsidRDefault="00766545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Решение экономических задач (ФГ)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FDBC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F59D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6E40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5ABB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A6666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2207D0B9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648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5D32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116.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12DE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Задачи на нахождение неизвестного третьего слагаемого. (с. 77)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A77A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DADE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5DF3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05E4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E816C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2951A9FE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497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EFD6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117.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D55F4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изученного. Решение задач.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7483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9050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36C4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D041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A266E2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486D2606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648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507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118.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29AE1" w14:textId="77777777" w:rsidR="00E30E4E" w:rsidRPr="00E30E4E" w:rsidRDefault="00E30E4E" w:rsidP="00E30E4E">
            <w:pPr>
              <w:spacing w:after="63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№ 8 Контрольная работа по теме  </w:t>
            </w:r>
          </w:p>
          <w:p w14:paraId="2ADC85A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«Умножение и деление»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112D0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BB50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C332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3D4D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9C666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71D5BF6E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651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88E6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119.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B86D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Анализ контрольной работы. Закрепление изученного материала.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0D141" w14:textId="77777777" w:rsidR="00E30E4E" w:rsidRPr="00E30E4E" w:rsidRDefault="00E30E4E" w:rsidP="00E30E4E">
            <w:pPr>
              <w:tabs>
                <w:tab w:val="center" w:pos="398"/>
              </w:tabs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 xml:space="preserve"> </w:t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37"/>
                <w:vertAlign w:val="superscript"/>
              </w:rPr>
              <w:tab/>
            </w: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87AB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8789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86A2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DB782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1A71568E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490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DCA8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120.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F0A38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Умножение числа 2 и  на 2. (с. 80)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D06E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F3FA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A228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AA3F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4183FE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2FA0E2B3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490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250A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121.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D63C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Умножение числа 2 и  на 2.(с. 81)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875F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388C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3561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9BC3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16755B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4BC66934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49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5C12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122.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08E2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Приемы умножения числа 2. (с.82)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A277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9BE8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F0BE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83BA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44C856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665C6D96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490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EC13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123.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62B5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Деление на 2 (с.83)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9D82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68D2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1554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23FC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619E6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</w:t>
            </w:r>
          </w:p>
        </w:tc>
      </w:tr>
      <w:tr w:rsidR="00E30E4E" w:rsidRPr="00E30E4E" w14:paraId="2E61D4D2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626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4F5F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124.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C38A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Деление на 2. Закрепление. (с.84)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7370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7649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A7BD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D235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D02C58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</w:p>
        </w:tc>
      </w:tr>
      <w:tr w:rsidR="00E30E4E" w:rsidRPr="00E30E4E" w14:paraId="5FC36211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650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2E35E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125.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86A96" w14:textId="77777777" w:rsid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изученного. Решение задач. (с.85) </w:t>
            </w:r>
          </w:p>
          <w:p w14:paraId="007A68D9" w14:textId="77777777" w:rsidR="00766545" w:rsidRPr="00766545" w:rsidRDefault="00766545" w:rsidP="00766545">
            <w:pPr>
              <w:spacing w:after="20"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766545">
              <w:rPr>
                <w:rFonts w:ascii="Times New Roman" w:eastAsia="Times New Roman" w:hAnsi="Times New Roman" w:cs="Times New Roman"/>
                <w:color w:val="111115"/>
                <w:sz w:val="24"/>
              </w:rPr>
              <w:t xml:space="preserve">Аренда. Что такое аренда? </w:t>
            </w:r>
          </w:p>
          <w:p w14:paraId="59D6F945" w14:textId="69D42B42" w:rsidR="00766545" w:rsidRPr="00E30E4E" w:rsidRDefault="00766545" w:rsidP="00766545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766545">
              <w:rPr>
                <w:rFonts w:ascii="Times New Roman" w:eastAsia="Times New Roman" w:hAnsi="Times New Roman" w:cs="Times New Roman"/>
                <w:color w:val="111115"/>
                <w:sz w:val="24"/>
              </w:rPr>
              <w:t>История аренды</w:t>
            </w:r>
            <w:r>
              <w:rPr>
                <w:rFonts w:ascii="Times New Roman" w:eastAsia="Times New Roman" w:hAnsi="Times New Roman" w:cs="Times New Roman"/>
                <w:color w:val="111115"/>
                <w:sz w:val="24"/>
              </w:rPr>
              <w:t xml:space="preserve"> (ФГ)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5ACCD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2FB0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625F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B8BD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15EED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 </w:t>
            </w:r>
          </w:p>
        </w:tc>
      </w:tr>
      <w:tr w:rsidR="00E30E4E" w:rsidRPr="00E30E4E" w14:paraId="09BD81BF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61A5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126.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C5DB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Умножение числа 3 на 3. (с.90)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4B3A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C52D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3387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AA4D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B03BED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66C02B13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626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73A0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127.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AF15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Умножение числа 3 на 3. (с.91)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A8B8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76E7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6B74E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31BE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96159D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Контрольная работа </w:t>
            </w:r>
          </w:p>
        </w:tc>
      </w:tr>
      <w:tr w:rsidR="00E30E4E" w:rsidRPr="00E30E4E" w14:paraId="02E4FFF9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16AEA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128.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F8C3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Деление на 3. (с.92)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3FC7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9482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2FC9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09AE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9D24670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03B12656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C994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129.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1C808" w14:textId="77777777" w:rsidR="00E30E4E" w:rsidRPr="00E30E4E" w:rsidRDefault="00E30E4E" w:rsidP="00E30E4E">
            <w:pPr>
              <w:spacing w:after="19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Закрепление изученного. (с.93-94) </w:t>
            </w:r>
          </w:p>
          <w:p w14:paraId="73F3E06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5A9C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05FE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C554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019E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73F551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18F5CE65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903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85AD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130.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1499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№9 Итоговая контрольная работа.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0DFC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5986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58435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DD3B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AEF49F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4CBE8614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967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BB29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131.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FF42B" w14:textId="77777777" w:rsidR="00E30E4E" w:rsidRPr="00E30E4E" w:rsidRDefault="00E30E4E" w:rsidP="00E30E4E">
            <w:pPr>
              <w:spacing w:after="1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Анализ контрольной работы. </w:t>
            </w:r>
          </w:p>
          <w:p w14:paraId="28470C3C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и закрепление изученного материала. (с. 98-99)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D21E1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9848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E66C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955BB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AA953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37CBE46C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967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A9E8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132.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00E29" w14:textId="77777777" w:rsidR="00E30E4E" w:rsidRDefault="00E30E4E" w:rsidP="00E30E4E">
            <w:pPr>
              <w:spacing w:line="259" w:lineRule="auto"/>
              <w:ind w:right="8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и закрепление изученного материала.  «Числа от 1 до 100 Сложение и вычитание»   (с.102-105) </w:t>
            </w:r>
          </w:p>
          <w:p w14:paraId="3211A001" w14:textId="7EE55E80" w:rsidR="00766545" w:rsidRPr="00E30E4E" w:rsidRDefault="00766545" w:rsidP="00E30E4E">
            <w:pPr>
              <w:spacing w:line="259" w:lineRule="auto"/>
              <w:ind w:right="8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Крупные банки нашей страны (ФГ)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407D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E0699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FCB3C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4AAB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61A4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15B6C6D1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6E50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133.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CA5DE" w14:textId="77777777" w:rsidR="00E30E4E" w:rsidRPr="00E30E4E" w:rsidRDefault="00E30E4E" w:rsidP="00E30E4E">
            <w:pPr>
              <w:spacing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по разделу « Умножение и деление»  (с.108-109)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40034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89A76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A9D5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247A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9949F7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7EB4EF16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5FBF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134.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F395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 по разделу « Табличное умножение и деление»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7DB4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42BBB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E5EDA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9BAB1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85C0EE9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34A203B8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902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5154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135.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E6D24" w14:textId="77777777" w:rsid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Повторение. Решение текстовых задач. </w:t>
            </w:r>
          </w:p>
          <w:p w14:paraId="3B4F23FC" w14:textId="16E85F83" w:rsidR="00766545" w:rsidRPr="00E30E4E" w:rsidRDefault="00766545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Зачем люди вкладывают деньги в банк (ФГ)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43B82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BD69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391E8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13638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F39BA05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08D0AC51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905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582A2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136. </w:t>
            </w:r>
          </w:p>
        </w:tc>
        <w:tc>
          <w:tcPr>
            <w:tcW w:w="45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1640F" w14:textId="77777777" w:rsidR="00E30E4E" w:rsidRPr="00E30E4E" w:rsidRDefault="00E30E4E" w:rsidP="00E30E4E">
            <w:pPr>
              <w:spacing w:after="19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узнали, чему научились во 2 классе? </w:t>
            </w:r>
          </w:p>
          <w:p w14:paraId="0D0859CF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A232F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47267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5B953" w14:textId="77777777" w:rsidR="00E30E4E" w:rsidRPr="00E30E4E" w:rsidRDefault="00E30E4E" w:rsidP="00E30E4E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0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3922D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28DB86D7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Устный опрос; Письменный контроль </w:t>
            </w:r>
          </w:p>
        </w:tc>
      </w:tr>
      <w:tr w:rsidR="00E30E4E" w:rsidRPr="00E30E4E" w14:paraId="236CA64D" w14:textId="77777777" w:rsidTr="00E30E4E">
        <w:tblPrEx>
          <w:tblCellMar>
            <w:top w:w="53" w:type="dxa"/>
            <w:left w:w="0" w:type="dxa"/>
            <w:right w:w="7" w:type="dxa"/>
          </w:tblCellMar>
        </w:tblPrEx>
        <w:trPr>
          <w:gridAfter w:val="1"/>
          <w:wAfter w:w="142" w:type="dxa"/>
          <w:trHeight w:val="826"/>
        </w:trPr>
        <w:tc>
          <w:tcPr>
            <w:tcW w:w="51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6F5A78" w14:textId="77777777" w:rsidR="00E30E4E" w:rsidRPr="00E30E4E" w:rsidRDefault="00E30E4E" w:rsidP="00E30E4E">
            <w:pPr>
              <w:spacing w:line="259" w:lineRule="auto"/>
              <w:ind w:right="4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ОБЩЕЕ КОЛИЧЕСТВО ЧАСОВ ПО ПРОГРАММЕ 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E8C86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1F634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37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EF6BE" w14:textId="77777777" w:rsidR="00E30E4E" w:rsidRPr="00E30E4E" w:rsidRDefault="00E30E4E" w:rsidP="00E30E4E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30E4E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</w:tbl>
    <w:p w14:paraId="2F7ED442" w14:textId="77777777" w:rsidR="00411A8A" w:rsidRDefault="00411A8A">
      <w:pPr>
        <w:sectPr w:rsidR="00411A8A">
          <w:pgSz w:w="11900" w:h="16840"/>
          <w:pgMar w:top="40" w:right="650" w:bottom="56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6902FE36" w14:textId="078CCAD7" w:rsidR="00411A8A" w:rsidRPr="006B4DA5" w:rsidRDefault="00EB598E">
      <w:pPr>
        <w:autoSpaceDE w:val="0"/>
        <w:autoSpaceDN w:val="0"/>
        <w:spacing w:after="0" w:line="230" w:lineRule="auto"/>
        <w:rPr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lastRenderedPageBreak/>
        <w:t>У</w:t>
      </w:r>
      <w:r w:rsidR="00763C34" w:rsidRPr="006B4DA5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 xml:space="preserve">ЧЕБНО-МЕТОДИЧЕСКОЕ ОБЕСПЕЧЕНИЕ ОБРАЗОВАТЕЛЬНОГО ПРОЦЕССА </w:t>
      </w:r>
    </w:p>
    <w:p w14:paraId="32DF4E03" w14:textId="77777777" w:rsidR="00411A8A" w:rsidRPr="006B4DA5" w:rsidRDefault="00763C34">
      <w:pPr>
        <w:autoSpaceDE w:val="0"/>
        <w:autoSpaceDN w:val="0"/>
        <w:spacing w:before="346" w:after="0" w:line="230" w:lineRule="auto"/>
        <w:rPr>
          <w:sz w:val="28"/>
          <w:szCs w:val="28"/>
          <w:lang w:val="ru-RU"/>
        </w:rPr>
      </w:pPr>
      <w:r w:rsidRPr="006B4DA5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ОБЯЗАТЕЛЬНЫЕ УЧЕБНЫЕ МАТЕРИАЛЫ ДЛЯ УЧЕНИКА</w:t>
      </w:r>
    </w:p>
    <w:p w14:paraId="3BC08E40" w14:textId="77777777" w:rsidR="00411A8A" w:rsidRPr="00EB598E" w:rsidRDefault="00763C34">
      <w:pPr>
        <w:autoSpaceDE w:val="0"/>
        <w:autoSpaceDN w:val="0"/>
        <w:spacing w:before="166" w:after="0" w:line="262" w:lineRule="auto"/>
        <w:ind w:right="144"/>
        <w:rPr>
          <w:sz w:val="28"/>
          <w:szCs w:val="28"/>
          <w:lang w:val="ru-RU"/>
        </w:rPr>
      </w:pP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Математика (в 2 частях), 2 класс /Моро М.И., Бантова М.А., Бельтюкова Г.В. и другие, Акционерное общество «Издательство «Просвещение»;</w:t>
      </w:r>
    </w:p>
    <w:p w14:paraId="651DF9D3" w14:textId="77777777" w:rsidR="00411A8A" w:rsidRPr="00EB598E" w:rsidRDefault="00763C34">
      <w:pPr>
        <w:autoSpaceDE w:val="0"/>
        <w:autoSpaceDN w:val="0"/>
        <w:spacing w:before="262" w:after="0" w:line="230" w:lineRule="auto"/>
        <w:rPr>
          <w:sz w:val="28"/>
          <w:szCs w:val="28"/>
          <w:lang w:val="ru-RU"/>
        </w:rPr>
      </w:pPr>
      <w:r w:rsidRPr="00EB598E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МЕТОДИЧЕСКИЕ МАТЕРИАЛЫ ДЛЯ УЧИТЕЛЯ</w:t>
      </w:r>
    </w:p>
    <w:p w14:paraId="4A0605EB" w14:textId="35188240" w:rsidR="00411A8A" w:rsidRDefault="00763C34">
      <w:pPr>
        <w:autoSpaceDE w:val="0"/>
        <w:autoSpaceDN w:val="0"/>
        <w:spacing w:before="166" w:after="0" w:line="283" w:lineRule="auto"/>
        <w:ind w:right="576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Бантова М.А., Бельтюкова Г.В., Степанова С.В. Математика. Методическое пособие. 2 класс М.: Просвещение </w:t>
      </w:r>
      <w:r w:rsidRPr="00EB598E">
        <w:rPr>
          <w:sz w:val="28"/>
          <w:szCs w:val="28"/>
          <w:lang w:val="ru-RU"/>
        </w:rPr>
        <w:br/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Моро М.И., Волкова С.И. Для тех, кто любит математику. 2 класс. -М.: Просвещение; </w:t>
      </w:r>
      <w:r w:rsidRPr="00EB598E">
        <w:rPr>
          <w:sz w:val="28"/>
          <w:szCs w:val="28"/>
          <w:lang w:val="ru-RU"/>
        </w:rPr>
        <w:br/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Волкова С.И. Устные упражнения. 2 класс. -М.: Просвещение; </w:t>
      </w:r>
      <w:r w:rsidRPr="00EB598E">
        <w:rPr>
          <w:sz w:val="28"/>
          <w:szCs w:val="28"/>
          <w:lang w:val="ru-RU"/>
        </w:rPr>
        <w:br/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Волкова С.И. Контрольные работы.1-4 класс.-М.:Просвещение; </w:t>
      </w:r>
      <w:r w:rsidRPr="00EB598E">
        <w:rPr>
          <w:sz w:val="28"/>
          <w:szCs w:val="28"/>
          <w:lang w:val="ru-RU"/>
        </w:rPr>
        <w:br/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Волкова С.И.Проверочные работы. 2класс.-М.:Просвещение.</w:t>
      </w:r>
    </w:p>
    <w:p w14:paraId="0AF2B1BA" w14:textId="77777777" w:rsidR="00DE05C4" w:rsidRPr="00DE05C4" w:rsidRDefault="00DE05C4" w:rsidP="00DE05C4">
      <w:pPr>
        <w:widowControl w:val="0"/>
        <w:autoSpaceDE w:val="0"/>
        <w:autoSpaceDN w:val="0"/>
        <w:spacing w:after="0" w:line="290" w:lineRule="auto"/>
        <w:ind w:left="227" w:right="388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05C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Учебно-методическое обеспечение (финансовая грамотность)</w:t>
      </w:r>
    </w:p>
    <w:p w14:paraId="1B98ED3C" w14:textId="77777777" w:rsidR="00DE05C4" w:rsidRPr="00DE05C4" w:rsidRDefault="00DE05C4" w:rsidP="00DE05C4">
      <w:pPr>
        <w:widowControl w:val="0"/>
        <w:autoSpaceDE w:val="0"/>
        <w:autoSpaceDN w:val="0"/>
        <w:spacing w:after="0" w:line="290" w:lineRule="auto"/>
        <w:ind w:left="227" w:right="388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05C4">
        <w:rPr>
          <w:rFonts w:ascii="Times New Roman" w:eastAsia="Times New Roman" w:hAnsi="Times New Roman" w:cs="Times New Roman"/>
          <w:sz w:val="28"/>
          <w:szCs w:val="28"/>
          <w:lang w:val="ru-RU"/>
        </w:rPr>
        <w:t>1.Программа по финансовой грамотности Ю.Н. Корлюгова. Москва «ВИТА-ПРЕСС», 2014</w:t>
      </w:r>
    </w:p>
    <w:p w14:paraId="54D1E745" w14:textId="77777777" w:rsidR="00DE05C4" w:rsidRPr="00DE05C4" w:rsidRDefault="00DE05C4" w:rsidP="00DE05C4">
      <w:pPr>
        <w:widowControl w:val="0"/>
        <w:autoSpaceDE w:val="0"/>
        <w:autoSpaceDN w:val="0"/>
        <w:spacing w:after="0" w:line="290" w:lineRule="auto"/>
        <w:ind w:left="227" w:right="388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05C4">
        <w:rPr>
          <w:rFonts w:ascii="Times New Roman" w:eastAsia="Times New Roman" w:hAnsi="Times New Roman" w:cs="Times New Roman"/>
          <w:sz w:val="28"/>
          <w:szCs w:val="28"/>
          <w:lang w:val="ru-RU"/>
        </w:rPr>
        <w:t>2. «Финансовая грамотность» Материалы для учащихся. 2-3, 4 класс. В 2-х частях. С.Н. Федин Москва: ВИТА-ПРЕСС, 2014</w:t>
      </w:r>
    </w:p>
    <w:p w14:paraId="13A21F0E" w14:textId="77777777" w:rsidR="00DE05C4" w:rsidRPr="00DE05C4" w:rsidRDefault="00DE05C4" w:rsidP="00DE05C4">
      <w:pPr>
        <w:widowControl w:val="0"/>
        <w:autoSpaceDE w:val="0"/>
        <w:autoSpaceDN w:val="0"/>
        <w:spacing w:after="0" w:line="290" w:lineRule="auto"/>
        <w:ind w:left="227" w:right="388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05C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3.«Финансовая грамотность». Методические </w:t>
      </w:r>
      <w:bookmarkStart w:id="1" w:name="_GoBack"/>
      <w:bookmarkEnd w:id="1"/>
      <w:r w:rsidRPr="00DE05C4">
        <w:rPr>
          <w:rFonts w:ascii="Times New Roman" w:eastAsia="Times New Roman" w:hAnsi="Times New Roman" w:cs="Times New Roman"/>
          <w:sz w:val="28"/>
          <w:szCs w:val="28"/>
          <w:lang w:val="ru-RU"/>
        </w:rPr>
        <w:t>рекомендации для учителя. Ю.Н. Корлюгова. Москва «ВИТА-ПРЕСС», 2014</w:t>
      </w:r>
    </w:p>
    <w:p w14:paraId="4D8E1F85" w14:textId="77777777" w:rsidR="00DE05C4" w:rsidRPr="00DE05C4" w:rsidRDefault="00DE05C4" w:rsidP="00DE05C4">
      <w:pPr>
        <w:widowControl w:val="0"/>
        <w:autoSpaceDE w:val="0"/>
        <w:autoSpaceDN w:val="0"/>
        <w:spacing w:after="0" w:line="290" w:lineRule="auto"/>
        <w:ind w:left="227" w:right="388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05C4">
        <w:rPr>
          <w:rFonts w:ascii="Times New Roman" w:eastAsia="Times New Roman" w:hAnsi="Times New Roman" w:cs="Times New Roman"/>
          <w:sz w:val="28"/>
          <w:szCs w:val="28"/>
          <w:lang w:val="ru-RU"/>
        </w:rPr>
        <w:t>4.«Финансовая грамотность». Материалы для родителей. Ю.Н. Корлюгова. Москва «ВИТА-ПРЕСС», 2014</w:t>
      </w:r>
    </w:p>
    <w:p w14:paraId="605C1D70" w14:textId="77777777" w:rsidR="00DE05C4" w:rsidRPr="00DE05C4" w:rsidRDefault="00DE05C4" w:rsidP="00DE05C4">
      <w:pPr>
        <w:widowControl w:val="0"/>
        <w:autoSpaceDE w:val="0"/>
        <w:autoSpaceDN w:val="0"/>
        <w:spacing w:after="0" w:line="290" w:lineRule="auto"/>
        <w:ind w:left="227" w:right="388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05C4">
        <w:rPr>
          <w:rFonts w:ascii="Times New Roman" w:eastAsia="Times New Roman" w:hAnsi="Times New Roman" w:cs="Times New Roman"/>
          <w:sz w:val="28"/>
          <w:szCs w:val="28"/>
          <w:lang w:val="ru-RU"/>
        </w:rPr>
        <w:t>5.«Финансовая грамотность». Контрольные измерительные материалы. Ю.Н. Корлюгова. Москва «ВИТА-ПРЕСС», 2014</w:t>
      </w:r>
    </w:p>
    <w:p w14:paraId="48E22FA6" w14:textId="77777777" w:rsidR="00DE05C4" w:rsidRPr="00DE05C4" w:rsidRDefault="00DE05C4" w:rsidP="00DE05C4">
      <w:pPr>
        <w:widowControl w:val="0"/>
        <w:autoSpaceDE w:val="0"/>
        <w:autoSpaceDN w:val="0"/>
        <w:spacing w:after="0" w:line="290" w:lineRule="auto"/>
        <w:ind w:left="227" w:right="3884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DE05C4">
        <w:rPr>
          <w:rFonts w:ascii="Times New Roman" w:eastAsia="Times New Roman" w:hAnsi="Times New Roman" w:cs="Times New Roman"/>
          <w:sz w:val="28"/>
          <w:szCs w:val="28"/>
          <w:lang w:val="ru-RU"/>
        </w:rPr>
        <w:t>6.Гловели Г. Финансовая грамотность: материалы для учащихся. 4 класс</w:t>
      </w:r>
    </w:p>
    <w:p w14:paraId="284AC49B" w14:textId="77777777" w:rsidR="00DE05C4" w:rsidRPr="00DE05C4" w:rsidRDefault="00DE05C4" w:rsidP="00DE05C4">
      <w:pPr>
        <w:widowControl w:val="0"/>
        <w:autoSpaceDE w:val="0"/>
        <w:autoSpaceDN w:val="0"/>
        <w:spacing w:after="0" w:line="290" w:lineRule="auto"/>
        <w:ind w:left="227" w:right="388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849A180" w14:textId="77777777" w:rsidR="00DE05C4" w:rsidRPr="00EB598E" w:rsidRDefault="00DE05C4">
      <w:pPr>
        <w:autoSpaceDE w:val="0"/>
        <w:autoSpaceDN w:val="0"/>
        <w:spacing w:before="166" w:after="0" w:line="283" w:lineRule="auto"/>
        <w:ind w:right="576"/>
        <w:rPr>
          <w:sz w:val="28"/>
          <w:szCs w:val="28"/>
          <w:lang w:val="ru-RU"/>
        </w:rPr>
      </w:pPr>
    </w:p>
    <w:p w14:paraId="476647C6" w14:textId="77777777" w:rsidR="00B5212B" w:rsidRDefault="00763C34">
      <w:pPr>
        <w:autoSpaceDE w:val="0"/>
        <w:autoSpaceDN w:val="0"/>
        <w:spacing w:before="262" w:after="0" w:line="230" w:lineRule="auto"/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</w:pPr>
      <w:r w:rsidRPr="00EB598E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lastRenderedPageBreak/>
        <w:t xml:space="preserve">ЦИФРОВЫЕ ОБРАЗОВАТЕЛЬНЫЕ РЕСУРСЫ И РЕСУРСЫ СЕТИ </w:t>
      </w:r>
    </w:p>
    <w:p w14:paraId="641DE248" w14:textId="4A0BF296" w:rsidR="00411A8A" w:rsidRPr="00EB598E" w:rsidRDefault="00763C34">
      <w:pPr>
        <w:autoSpaceDE w:val="0"/>
        <w:autoSpaceDN w:val="0"/>
        <w:spacing w:before="262" w:after="0" w:line="230" w:lineRule="auto"/>
        <w:rPr>
          <w:sz w:val="28"/>
          <w:szCs w:val="28"/>
          <w:lang w:val="ru-RU"/>
        </w:rPr>
      </w:pPr>
      <w:r w:rsidRPr="00EB598E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ИНТЕРНЕТ</w:t>
      </w:r>
    </w:p>
    <w:p w14:paraId="697EE328" w14:textId="77777777" w:rsidR="00411A8A" w:rsidRPr="00EB598E" w:rsidRDefault="00763C34">
      <w:pPr>
        <w:autoSpaceDE w:val="0"/>
        <w:autoSpaceDN w:val="0"/>
        <w:spacing w:before="166" w:after="0" w:line="271" w:lineRule="auto"/>
        <w:ind w:right="7488"/>
        <w:rPr>
          <w:sz w:val="28"/>
          <w:szCs w:val="28"/>
          <w:lang w:val="ru-RU"/>
        </w:rPr>
      </w:pPr>
      <w:r w:rsidRPr="00EB598E">
        <w:rPr>
          <w:rFonts w:ascii="Times New Roman" w:eastAsia="Times New Roman" w:hAnsi="Times New Roman"/>
          <w:color w:val="000000"/>
          <w:sz w:val="28"/>
          <w:szCs w:val="28"/>
        </w:rPr>
        <w:t>https</w:t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://</w:t>
      </w:r>
      <w:r w:rsidRPr="00EB598E">
        <w:rPr>
          <w:rFonts w:ascii="Times New Roman" w:eastAsia="Times New Roman" w:hAnsi="Times New Roman"/>
          <w:color w:val="000000"/>
          <w:sz w:val="28"/>
          <w:szCs w:val="28"/>
        </w:rPr>
        <w:t>resh</w:t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.</w:t>
      </w:r>
      <w:r w:rsidRPr="00EB598E">
        <w:rPr>
          <w:rFonts w:ascii="Times New Roman" w:eastAsia="Times New Roman" w:hAnsi="Times New Roman"/>
          <w:color w:val="000000"/>
          <w:sz w:val="28"/>
          <w:szCs w:val="28"/>
        </w:rPr>
        <w:t>edu</w:t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.</w:t>
      </w:r>
      <w:r w:rsidRPr="00EB598E">
        <w:rPr>
          <w:rFonts w:ascii="Times New Roman" w:eastAsia="Times New Roman" w:hAnsi="Times New Roman"/>
          <w:color w:val="000000"/>
          <w:sz w:val="28"/>
          <w:szCs w:val="28"/>
        </w:rPr>
        <w:t>ru</w:t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/ </w:t>
      </w:r>
      <w:r w:rsidRPr="00EB598E">
        <w:rPr>
          <w:sz w:val="28"/>
          <w:szCs w:val="28"/>
          <w:lang w:val="ru-RU"/>
        </w:rPr>
        <w:br/>
      </w:r>
      <w:r w:rsidRPr="00EB598E">
        <w:rPr>
          <w:rFonts w:ascii="Times New Roman" w:eastAsia="Times New Roman" w:hAnsi="Times New Roman"/>
          <w:color w:val="000000"/>
          <w:sz w:val="28"/>
          <w:szCs w:val="28"/>
        </w:rPr>
        <w:t>https</w:t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://</w:t>
      </w:r>
      <w:r w:rsidRPr="00EB598E">
        <w:rPr>
          <w:rFonts w:ascii="Times New Roman" w:eastAsia="Times New Roman" w:hAnsi="Times New Roman"/>
          <w:color w:val="000000"/>
          <w:sz w:val="28"/>
          <w:szCs w:val="28"/>
        </w:rPr>
        <w:t>infourok</w:t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.</w:t>
      </w:r>
      <w:r w:rsidRPr="00EB598E">
        <w:rPr>
          <w:rFonts w:ascii="Times New Roman" w:eastAsia="Times New Roman" w:hAnsi="Times New Roman"/>
          <w:color w:val="000000"/>
          <w:sz w:val="28"/>
          <w:szCs w:val="28"/>
        </w:rPr>
        <w:t>ru</w:t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/ </w:t>
      </w:r>
      <w:r w:rsidRPr="00EB598E">
        <w:rPr>
          <w:sz w:val="28"/>
          <w:szCs w:val="28"/>
          <w:lang w:val="ru-RU"/>
        </w:rPr>
        <w:br/>
      </w:r>
      <w:r w:rsidRPr="00EB598E">
        <w:rPr>
          <w:rFonts w:ascii="Times New Roman" w:eastAsia="Times New Roman" w:hAnsi="Times New Roman"/>
          <w:color w:val="000000"/>
          <w:sz w:val="28"/>
          <w:szCs w:val="28"/>
        </w:rPr>
        <w:t>http</w:t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://</w:t>
      </w:r>
      <w:r w:rsidRPr="00EB598E">
        <w:rPr>
          <w:rFonts w:ascii="Times New Roman" w:eastAsia="Times New Roman" w:hAnsi="Times New Roman"/>
          <w:color w:val="000000"/>
          <w:sz w:val="28"/>
          <w:szCs w:val="28"/>
        </w:rPr>
        <w:t>school</w:t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-</w:t>
      </w:r>
      <w:r w:rsidRPr="00EB598E">
        <w:rPr>
          <w:rFonts w:ascii="Times New Roman" w:eastAsia="Times New Roman" w:hAnsi="Times New Roman"/>
          <w:color w:val="000000"/>
          <w:sz w:val="28"/>
          <w:szCs w:val="28"/>
        </w:rPr>
        <w:t>collection</w:t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.</w:t>
      </w:r>
      <w:r w:rsidRPr="00EB598E">
        <w:rPr>
          <w:rFonts w:ascii="Times New Roman" w:eastAsia="Times New Roman" w:hAnsi="Times New Roman"/>
          <w:color w:val="000000"/>
          <w:sz w:val="28"/>
          <w:szCs w:val="28"/>
        </w:rPr>
        <w:t>edu</w:t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.</w:t>
      </w:r>
      <w:r w:rsidRPr="00EB598E">
        <w:rPr>
          <w:rFonts w:ascii="Times New Roman" w:eastAsia="Times New Roman" w:hAnsi="Times New Roman"/>
          <w:color w:val="000000"/>
          <w:sz w:val="28"/>
          <w:szCs w:val="28"/>
        </w:rPr>
        <w:t>ru</w:t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/</w:t>
      </w:r>
    </w:p>
    <w:p w14:paraId="214B26DC" w14:textId="77777777" w:rsidR="00411A8A" w:rsidRPr="00763C34" w:rsidRDefault="00411A8A">
      <w:pPr>
        <w:autoSpaceDE w:val="0"/>
        <w:autoSpaceDN w:val="0"/>
        <w:spacing w:after="78" w:line="220" w:lineRule="exact"/>
        <w:rPr>
          <w:lang w:val="ru-RU"/>
        </w:rPr>
      </w:pPr>
    </w:p>
    <w:p w14:paraId="0E6A097E" w14:textId="77777777" w:rsidR="00EB598E" w:rsidRDefault="00763C34" w:rsidP="00EB598E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</w:pPr>
      <w:r w:rsidRPr="00EB598E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МАТЕРИАЛЬНО-ТЕХНИЧЕСКОЕ ОБЕСПЕЧЕНИЕ ОБРАЗОВАТЕЛЬНОГО ПРОЦЕССА</w:t>
      </w:r>
    </w:p>
    <w:p w14:paraId="3E404BE7" w14:textId="035C7E68" w:rsidR="00411A8A" w:rsidRPr="00EB598E" w:rsidRDefault="00EB598E" w:rsidP="00EB598E">
      <w:pPr>
        <w:autoSpaceDE w:val="0"/>
        <w:autoSpaceDN w:val="0"/>
        <w:spacing w:after="0" w:line="230" w:lineRule="auto"/>
        <w:rPr>
          <w:sz w:val="28"/>
          <w:szCs w:val="28"/>
          <w:lang w:val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УЧЕ</w:t>
      </w:r>
      <w:r w:rsidR="00763C34" w:rsidRPr="00EB598E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БНОЕ ОБОРУДОВАНИЕ</w:t>
      </w:r>
    </w:p>
    <w:p w14:paraId="43ACBFAC" w14:textId="77777777" w:rsidR="00411A8A" w:rsidRPr="00EB598E" w:rsidRDefault="00763C34">
      <w:pPr>
        <w:autoSpaceDE w:val="0"/>
        <w:autoSpaceDN w:val="0"/>
        <w:spacing w:before="166" w:after="0" w:line="281" w:lineRule="auto"/>
        <w:ind w:right="7344"/>
        <w:rPr>
          <w:sz w:val="28"/>
          <w:szCs w:val="28"/>
          <w:lang w:val="ru-RU"/>
        </w:rPr>
      </w:pP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Мультимедийный компьютер; </w:t>
      </w:r>
      <w:r w:rsidRPr="00EB598E">
        <w:rPr>
          <w:sz w:val="28"/>
          <w:szCs w:val="28"/>
          <w:lang w:val="ru-RU"/>
        </w:rPr>
        <w:br/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Интерактивная доска; </w:t>
      </w:r>
      <w:r w:rsidRPr="00EB598E">
        <w:rPr>
          <w:sz w:val="28"/>
          <w:szCs w:val="28"/>
          <w:lang w:val="ru-RU"/>
        </w:rPr>
        <w:br/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Мультимедийный проектор; </w:t>
      </w:r>
      <w:r w:rsidRPr="00EB598E">
        <w:rPr>
          <w:sz w:val="28"/>
          <w:szCs w:val="28"/>
          <w:lang w:val="ru-RU"/>
        </w:rPr>
        <w:br/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Компьютерные колонки; </w:t>
      </w:r>
      <w:r w:rsidRPr="00EB598E">
        <w:rPr>
          <w:sz w:val="28"/>
          <w:szCs w:val="28"/>
          <w:lang w:val="ru-RU"/>
        </w:rPr>
        <w:br/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Классная доска; </w:t>
      </w:r>
      <w:r w:rsidRPr="00EB598E">
        <w:rPr>
          <w:sz w:val="28"/>
          <w:szCs w:val="28"/>
          <w:lang w:val="ru-RU"/>
        </w:rPr>
        <w:br/>
      </w:r>
      <w:r w:rsidRPr="00EB598E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Таблицы по математике.</w:t>
      </w:r>
    </w:p>
    <w:p w14:paraId="52335CD6" w14:textId="77777777" w:rsidR="00B5212B" w:rsidRDefault="00763C34">
      <w:pPr>
        <w:autoSpaceDE w:val="0"/>
        <w:autoSpaceDN w:val="0"/>
        <w:spacing w:before="600" w:after="0" w:line="230" w:lineRule="auto"/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</w:pPr>
      <w:r w:rsidRPr="00EB598E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 xml:space="preserve">ОБОРУДОВАНИЕ ДЛЯ ПРОВЕДЕНИЯ ЛАБОРАТОРНЫХ И </w:t>
      </w:r>
    </w:p>
    <w:p w14:paraId="554212C2" w14:textId="39DC4442" w:rsidR="00411A8A" w:rsidRPr="00EB598E" w:rsidRDefault="00763C34">
      <w:pPr>
        <w:autoSpaceDE w:val="0"/>
        <w:autoSpaceDN w:val="0"/>
        <w:spacing w:before="600" w:after="0" w:line="230" w:lineRule="auto"/>
        <w:rPr>
          <w:sz w:val="28"/>
          <w:szCs w:val="28"/>
          <w:lang w:val="ru-RU"/>
        </w:rPr>
      </w:pPr>
      <w:r w:rsidRPr="00EB598E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ПРАКТИЧЕСКИХ РАБОТ</w:t>
      </w:r>
    </w:p>
    <w:p w14:paraId="62D67E2E" w14:textId="77777777" w:rsidR="00411A8A" w:rsidRPr="00EB598E" w:rsidRDefault="00763C34">
      <w:pPr>
        <w:autoSpaceDE w:val="0"/>
        <w:autoSpaceDN w:val="0"/>
        <w:spacing w:before="168" w:after="0" w:line="230" w:lineRule="auto"/>
        <w:rPr>
          <w:sz w:val="28"/>
          <w:szCs w:val="28"/>
        </w:rPr>
      </w:pPr>
      <w:r w:rsidRPr="00EB598E">
        <w:rPr>
          <w:rFonts w:ascii="Times New Roman" w:eastAsia="Times New Roman" w:hAnsi="Times New Roman"/>
          <w:color w:val="000000"/>
          <w:sz w:val="28"/>
          <w:szCs w:val="28"/>
        </w:rPr>
        <w:t>Компьютер, интерактивная доска, чертежные инструменты</w:t>
      </w:r>
    </w:p>
    <w:p w14:paraId="5BE1ADFD" w14:textId="77777777" w:rsidR="00763C34" w:rsidRDefault="00763C34"/>
    <w:sectPr w:rsidR="00763C34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42827C6"/>
    <w:multiLevelType w:val="hybridMultilevel"/>
    <w:tmpl w:val="0700CCAE"/>
    <w:lvl w:ilvl="0" w:tplc="D968E9D8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888AB6">
      <w:start w:val="1"/>
      <w:numFmt w:val="bullet"/>
      <w:lvlText w:val="o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EE0FBC">
      <w:start w:val="1"/>
      <w:numFmt w:val="bullet"/>
      <w:lvlText w:val="▪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FC4C02">
      <w:start w:val="1"/>
      <w:numFmt w:val="bullet"/>
      <w:lvlText w:val="•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6E738A">
      <w:start w:val="1"/>
      <w:numFmt w:val="bullet"/>
      <w:lvlText w:val="o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9C4D592">
      <w:start w:val="1"/>
      <w:numFmt w:val="bullet"/>
      <w:lvlText w:val="▪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725DEA">
      <w:start w:val="1"/>
      <w:numFmt w:val="bullet"/>
      <w:lvlText w:val="•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D2E8CE">
      <w:start w:val="1"/>
      <w:numFmt w:val="bullet"/>
      <w:lvlText w:val="o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3C7EC8">
      <w:start w:val="1"/>
      <w:numFmt w:val="bullet"/>
      <w:lvlText w:val="▪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4B40FD3"/>
    <w:multiLevelType w:val="hybridMultilevel"/>
    <w:tmpl w:val="6D2E2020"/>
    <w:lvl w:ilvl="0" w:tplc="AFB2D3B2">
      <w:start w:val="1"/>
      <w:numFmt w:val="bullet"/>
      <w:lvlText w:val="•"/>
      <w:lvlJc w:val="left"/>
      <w:pPr>
        <w:ind w:left="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E4EFDE">
      <w:start w:val="1"/>
      <w:numFmt w:val="bullet"/>
      <w:lvlText w:val="o"/>
      <w:lvlJc w:val="left"/>
      <w:pPr>
        <w:ind w:left="1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828EF6">
      <w:start w:val="1"/>
      <w:numFmt w:val="bullet"/>
      <w:lvlText w:val="▪"/>
      <w:lvlJc w:val="left"/>
      <w:pPr>
        <w:ind w:left="2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AAB512">
      <w:start w:val="1"/>
      <w:numFmt w:val="bullet"/>
      <w:lvlText w:val="•"/>
      <w:lvlJc w:val="left"/>
      <w:pPr>
        <w:ind w:left="2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966D1E">
      <w:start w:val="1"/>
      <w:numFmt w:val="bullet"/>
      <w:lvlText w:val="o"/>
      <w:lvlJc w:val="left"/>
      <w:pPr>
        <w:ind w:left="3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B018EC">
      <w:start w:val="1"/>
      <w:numFmt w:val="bullet"/>
      <w:lvlText w:val="▪"/>
      <w:lvlJc w:val="left"/>
      <w:pPr>
        <w:ind w:left="4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BE846E">
      <w:start w:val="1"/>
      <w:numFmt w:val="bullet"/>
      <w:lvlText w:val="•"/>
      <w:lvlJc w:val="left"/>
      <w:pPr>
        <w:ind w:left="50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EADA8C">
      <w:start w:val="1"/>
      <w:numFmt w:val="bullet"/>
      <w:lvlText w:val="o"/>
      <w:lvlJc w:val="left"/>
      <w:pPr>
        <w:ind w:left="5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84E7E4">
      <w:start w:val="1"/>
      <w:numFmt w:val="bullet"/>
      <w:lvlText w:val="▪"/>
      <w:lvlJc w:val="left"/>
      <w:pPr>
        <w:ind w:left="64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C5C52BB"/>
    <w:multiLevelType w:val="hybridMultilevel"/>
    <w:tmpl w:val="4906E24A"/>
    <w:lvl w:ilvl="0" w:tplc="E6E469F0">
      <w:start w:val="2"/>
      <w:numFmt w:val="decimal"/>
      <w:lvlText w:val="%1)"/>
      <w:lvlJc w:val="left"/>
      <w:pPr>
        <w:ind w:left="60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8CD91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1C9E78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1E08F8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3C713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A8B202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FCB638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10D43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0C043A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C803FAF"/>
    <w:multiLevelType w:val="hybridMultilevel"/>
    <w:tmpl w:val="A056B414"/>
    <w:lvl w:ilvl="0" w:tplc="E9C82D52">
      <w:numFmt w:val="bullet"/>
      <w:lvlText w:val="-"/>
      <w:lvlJc w:val="left"/>
      <w:pPr>
        <w:ind w:left="26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026A06C">
      <w:numFmt w:val="bullet"/>
      <w:lvlText w:val="•"/>
      <w:lvlJc w:val="left"/>
      <w:pPr>
        <w:ind w:left="1348" w:hanging="164"/>
      </w:pPr>
      <w:rPr>
        <w:rFonts w:hint="default"/>
        <w:lang w:val="ru-RU" w:eastAsia="en-US" w:bidi="ar-SA"/>
      </w:rPr>
    </w:lvl>
    <w:lvl w:ilvl="2" w:tplc="E5847E46">
      <w:numFmt w:val="bullet"/>
      <w:lvlText w:val="•"/>
      <w:lvlJc w:val="left"/>
      <w:pPr>
        <w:ind w:left="2437" w:hanging="164"/>
      </w:pPr>
      <w:rPr>
        <w:rFonts w:hint="default"/>
        <w:lang w:val="ru-RU" w:eastAsia="en-US" w:bidi="ar-SA"/>
      </w:rPr>
    </w:lvl>
    <w:lvl w:ilvl="3" w:tplc="A7BEAEFE">
      <w:numFmt w:val="bullet"/>
      <w:lvlText w:val="•"/>
      <w:lvlJc w:val="left"/>
      <w:pPr>
        <w:ind w:left="3525" w:hanging="164"/>
      </w:pPr>
      <w:rPr>
        <w:rFonts w:hint="default"/>
        <w:lang w:val="ru-RU" w:eastAsia="en-US" w:bidi="ar-SA"/>
      </w:rPr>
    </w:lvl>
    <w:lvl w:ilvl="4" w:tplc="EAF2DCEE">
      <w:numFmt w:val="bullet"/>
      <w:lvlText w:val="•"/>
      <w:lvlJc w:val="left"/>
      <w:pPr>
        <w:ind w:left="4614" w:hanging="164"/>
      </w:pPr>
      <w:rPr>
        <w:rFonts w:hint="default"/>
        <w:lang w:val="ru-RU" w:eastAsia="en-US" w:bidi="ar-SA"/>
      </w:rPr>
    </w:lvl>
    <w:lvl w:ilvl="5" w:tplc="26644CC6">
      <w:numFmt w:val="bullet"/>
      <w:lvlText w:val="•"/>
      <w:lvlJc w:val="left"/>
      <w:pPr>
        <w:ind w:left="5703" w:hanging="164"/>
      </w:pPr>
      <w:rPr>
        <w:rFonts w:hint="default"/>
        <w:lang w:val="ru-RU" w:eastAsia="en-US" w:bidi="ar-SA"/>
      </w:rPr>
    </w:lvl>
    <w:lvl w:ilvl="6" w:tplc="C330BBA6">
      <w:numFmt w:val="bullet"/>
      <w:lvlText w:val="•"/>
      <w:lvlJc w:val="left"/>
      <w:pPr>
        <w:ind w:left="6791" w:hanging="164"/>
      </w:pPr>
      <w:rPr>
        <w:rFonts w:hint="default"/>
        <w:lang w:val="ru-RU" w:eastAsia="en-US" w:bidi="ar-SA"/>
      </w:rPr>
    </w:lvl>
    <w:lvl w:ilvl="7" w:tplc="4B70735E">
      <w:numFmt w:val="bullet"/>
      <w:lvlText w:val="•"/>
      <w:lvlJc w:val="left"/>
      <w:pPr>
        <w:ind w:left="7880" w:hanging="164"/>
      </w:pPr>
      <w:rPr>
        <w:rFonts w:hint="default"/>
        <w:lang w:val="ru-RU" w:eastAsia="en-US" w:bidi="ar-SA"/>
      </w:rPr>
    </w:lvl>
    <w:lvl w:ilvl="8" w:tplc="5CF0C5BA">
      <w:numFmt w:val="bullet"/>
      <w:lvlText w:val="•"/>
      <w:lvlJc w:val="left"/>
      <w:pPr>
        <w:ind w:left="8969" w:hanging="164"/>
      </w:pPr>
      <w:rPr>
        <w:rFonts w:hint="default"/>
        <w:lang w:val="ru-RU" w:eastAsia="en-US" w:bidi="ar-SA"/>
      </w:rPr>
    </w:lvl>
  </w:abstractNum>
  <w:abstractNum w:abstractNumId="10" w15:restartNumberingAfterBreak="0">
    <w:nsid w:val="209F2525"/>
    <w:multiLevelType w:val="hybridMultilevel"/>
    <w:tmpl w:val="8470302E"/>
    <w:lvl w:ilvl="0" w:tplc="DAFA43AC">
      <w:start w:val="1"/>
      <w:numFmt w:val="bullet"/>
      <w:lvlText w:val="•"/>
      <w:lvlJc w:val="left"/>
      <w:pPr>
        <w:ind w:left="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EC2BB4">
      <w:start w:val="1"/>
      <w:numFmt w:val="bullet"/>
      <w:lvlText w:val="o"/>
      <w:lvlJc w:val="left"/>
      <w:pPr>
        <w:ind w:left="1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928ED8">
      <w:start w:val="1"/>
      <w:numFmt w:val="bullet"/>
      <w:lvlText w:val="▪"/>
      <w:lvlJc w:val="left"/>
      <w:pPr>
        <w:ind w:left="2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ACC8B4">
      <w:start w:val="1"/>
      <w:numFmt w:val="bullet"/>
      <w:lvlText w:val="•"/>
      <w:lvlJc w:val="left"/>
      <w:pPr>
        <w:ind w:left="2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3ECD56">
      <w:start w:val="1"/>
      <w:numFmt w:val="bullet"/>
      <w:lvlText w:val="o"/>
      <w:lvlJc w:val="left"/>
      <w:pPr>
        <w:ind w:left="3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44E480">
      <w:start w:val="1"/>
      <w:numFmt w:val="bullet"/>
      <w:lvlText w:val="▪"/>
      <w:lvlJc w:val="left"/>
      <w:pPr>
        <w:ind w:left="4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E06F96">
      <w:start w:val="1"/>
      <w:numFmt w:val="bullet"/>
      <w:lvlText w:val="•"/>
      <w:lvlJc w:val="left"/>
      <w:pPr>
        <w:ind w:left="50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E250C4">
      <w:start w:val="1"/>
      <w:numFmt w:val="bullet"/>
      <w:lvlText w:val="o"/>
      <w:lvlJc w:val="left"/>
      <w:pPr>
        <w:ind w:left="5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0E4828">
      <w:start w:val="1"/>
      <w:numFmt w:val="bullet"/>
      <w:lvlText w:val="▪"/>
      <w:lvlJc w:val="left"/>
      <w:pPr>
        <w:ind w:left="64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C01006"/>
    <w:multiLevelType w:val="hybridMultilevel"/>
    <w:tmpl w:val="B9928504"/>
    <w:lvl w:ilvl="0" w:tplc="4DC27932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60EE7A">
      <w:start w:val="1"/>
      <w:numFmt w:val="bullet"/>
      <w:lvlText w:val="o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F010F2">
      <w:start w:val="1"/>
      <w:numFmt w:val="bullet"/>
      <w:lvlText w:val="▪"/>
      <w:lvlJc w:val="left"/>
      <w:pPr>
        <w:ind w:left="2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38AA5A">
      <w:start w:val="1"/>
      <w:numFmt w:val="bullet"/>
      <w:lvlText w:val="•"/>
      <w:lvlJc w:val="left"/>
      <w:pPr>
        <w:ind w:left="2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140D40">
      <w:start w:val="1"/>
      <w:numFmt w:val="bullet"/>
      <w:lvlText w:val="o"/>
      <w:lvlJc w:val="left"/>
      <w:pPr>
        <w:ind w:left="3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CAE2AC">
      <w:start w:val="1"/>
      <w:numFmt w:val="bullet"/>
      <w:lvlText w:val="▪"/>
      <w:lvlJc w:val="left"/>
      <w:pPr>
        <w:ind w:left="4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2EEC48">
      <w:start w:val="1"/>
      <w:numFmt w:val="bullet"/>
      <w:lvlText w:val="•"/>
      <w:lvlJc w:val="left"/>
      <w:pPr>
        <w:ind w:left="5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AA5C3E">
      <w:start w:val="1"/>
      <w:numFmt w:val="bullet"/>
      <w:lvlText w:val="o"/>
      <w:lvlJc w:val="left"/>
      <w:pPr>
        <w:ind w:left="5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425032">
      <w:start w:val="1"/>
      <w:numFmt w:val="bullet"/>
      <w:lvlText w:val="▪"/>
      <w:lvlJc w:val="left"/>
      <w:pPr>
        <w:ind w:left="6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08A293B"/>
    <w:multiLevelType w:val="hybridMultilevel"/>
    <w:tmpl w:val="C7BC3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A3124"/>
    <w:multiLevelType w:val="hybridMultilevel"/>
    <w:tmpl w:val="CA14E89A"/>
    <w:lvl w:ilvl="0" w:tplc="15DA8BC6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96A1BC">
      <w:start w:val="1"/>
      <w:numFmt w:val="bullet"/>
      <w:lvlText w:val="o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D03AE0">
      <w:start w:val="1"/>
      <w:numFmt w:val="bullet"/>
      <w:lvlText w:val="▪"/>
      <w:lvlJc w:val="left"/>
      <w:pPr>
        <w:ind w:left="2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7834D8">
      <w:start w:val="1"/>
      <w:numFmt w:val="bullet"/>
      <w:lvlText w:val="•"/>
      <w:lvlJc w:val="left"/>
      <w:pPr>
        <w:ind w:left="2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98073A">
      <w:start w:val="1"/>
      <w:numFmt w:val="bullet"/>
      <w:lvlText w:val="o"/>
      <w:lvlJc w:val="left"/>
      <w:pPr>
        <w:ind w:left="3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14FB00">
      <w:start w:val="1"/>
      <w:numFmt w:val="bullet"/>
      <w:lvlText w:val="▪"/>
      <w:lvlJc w:val="left"/>
      <w:pPr>
        <w:ind w:left="4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584104">
      <w:start w:val="1"/>
      <w:numFmt w:val="bullet"/>
      <w:lvlText w:val="•"/>
      <w:lvlJc w:val="left"/>
      <w:pPr>
        <w:ind w:left="5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480A3C">
      <w:start w:val="1"/>
      <w:numFmt w:val="bullet"/>
      <w:lvlText w:val="o"/>
      <w:lvlJc w:val="left"/>
      <w:pPr>
        <w:ind w:left="5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A057B8">
      <w:start w:val="1"/>
      <w:numFmt w:val="bullet"/>
      <w:lvlText w:val="▪"/>
      <w:lvlJc w:val="left"/>
      <w:pPr>
        <w:ind w:left="6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BEB38BA"/>
    <w:multiLevelType w:val="hybridMultilevel"/>
    <w:tmpl w:val="DAE8748C"/>
    <w:lvl w:ilvl="0" w:tplc="B50C4490">
      <w:start w:val="1"/>
      <w:numFmt w:val="bullet"/>
      <w:lvlText w:val="•"/>
      <w:lvlJc w:val="left"/>
      <w:pPr>
        <w:ind w:left="7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5691BA">
      <w:start w:val="1"/>
      <w:numFmt w:val="bullet"/>
      <w:lvlText w:val="o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CE276">
      <w:start w:val="1"/>
      <w:numFmt w:val="bullet"/>
      <w:lvlText w:val="▪"/>
      <w:lvlJc w:val="left"/>
      <w:pPr>
        <w:ind w:left="2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0A8A5E">
      <w:start w:val="1"/>
      <w:numFmt w:val="bullet"/>
      <w:lvlText w:val="•"/>
      <w:lvlJc w:val="left"/>
      <w:pPr>
        <w:ind w:left="2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BC1826">
      <w:start w:val="1"/>
      <w:numFmt w:val="bullet"/>
      <w:lvlText w:val="o"/>
      <w:lvlJc w:val="left"/>
      <w:pPr>
        <w:ind w:left="3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1AB9F4">
      <w:start w:val="1"/>
      <w:numFmt w:val="bullet"/>
      <w:lvlText w:val="▪"/>
      <w:lvlJc w:val="left"/>
      <w:pPr>
        <w:ind w:left="4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4244DE">
      <w:start w:val="1"/>
      <w:numFmt w:val="bullet"/>
      <w:lvlText w:val="•"/>
      <w:lvlJc w:val="left"/>
      <w:pPr>
        <w:ind w:left="5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0CCA26">
      <w:start w:val="1"/>
      <w:numFmt w:val="bullet"/>
      <w:lvlText w:val="o"/>
      <w:lvlJc w:val="left"/>
      <w:pPr>
        <w:ind w:left="5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204866">
      <w:start w:val="1"/>
      <w:numFmt w:val="bullet"/>
      <w:lvlText w:val="▪"/>
      <w:lvlJc w:val="left"/>
      <w:pPr>
        <w:ind w:left="6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F2450F7"/>
    <w:multiLevelType w:val="hybridMultilevel"/>
    <w:tmpl w:val="97E6FD82"/>
    <w:lvl w:ilvl="0" w:tplc="0BA639FA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9EE9F8">
      <w:start w:val="1"/>
      <w:numFmt w:val="bullet"/>
      <w:lvlText w:val="o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BAE046">
      <w:start w:val="1"/>
      <w:numFmt w:val="bullet"/>
      <w:lvlText w:val="▪"/>
      <w:lvlJc w:val="left"/>
      <w:pPr>
        <w:ind w:left="2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4816A2">
      <w:start w:val="1"/>
      <w:numFmt w:val="bullet"/>
      <w:lvlText w:val="•"/>
      <w:lvlJc w:val="left"/>
      <w:pPr>
        <w:ind w:left="2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76459A">
      <w:start w:val="1"/>
      <w:numFmt w:val="bullet"/>
      <w:lvlText w:val="o"/>
      <w:lvlJc w:val="left"/>
      <w:pPr>
        <w:ind w:left="3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3A6F0E">
      <w:start w:val="1"/>
      <w:numFmt w:val="bullet"/>
      <w:lvlText w:val="▪"/>
      <w:lvlJc w:val="left"/>
      <w:pPr>
        <w:ind w:left="4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56BFFC">
      <w:start w:val="1"/>
      <w:numFmt w:val="bullet"/>
      <w:lvlText w:val="•"/>
      <w:lvlJc w:val="left"/>
      <w:pPr>
        <w:ind w:left="5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8A36D8">
      <w:start w:val="1"/>
      <w:numFmt w:val="bullet"/>
      <w:lvlText w:val="o"/>
      <w:lvlJc w:val="left"/>
      <w:pPr>
        <w:ind w:left="5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F48006">
      <w:start w:val="1"/>
      <w:numFmt w:val="bullet"/>
      <w:lvlText w:val="▪"/>
      <w:lvlJc w:val="left"/>
      <w:pPr>
        <w:ind w:left="6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1C94BA6"/>
    <w:multiLevelType w:val="hybridMultilevel"/>
    <w:tmpl w:val="C40A651A"/>
    <w:lvl w:ilvl="0" w:tplc="02B8CBFC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DC2748">
      <w:start w:val="1"/>
      <w:numFmt w:val="bullet"/>
      <w:lvlText w:val="o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489450">
      <w:start w:val="1"/>
      <w:numFmt w:val="bullet"/>
      <w:lvlText w:val="▪"/>
      <w:lvlJc w:val="left"/>
      <w:pPr>
        <w:ind w:left="2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240EF0">
      <w:start w:val="1"/>
      <w:numFmt w:val="bullet"/>
      <w:lvlText w:val="•"/>
      <w:lvlJc w:val="left"/>
      <w:pPr>
        <w:ind w:left="2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2AE02E">
      <w:start w:val="1"/>
      <w:numFmt w:val="bullet"/>
      <w:lvlText w:val="o"/>
      <w:lvlJc w:val="left"/>
      <w:pPr>
        <w:ind w:left="3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4E4082">
      <w:start w:val="1"/>
      <w:numFmt w:val="bullet"/>
      <w:lvlText w:val="▪"/>
      <w:lvlJc w:val="left"/>
      <w:pPr>
        <w:ind w:left="4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84C8DE">
      <w:start w:val="1"/>
      <w:numFmt w:val="bullet"/>
      <w:lvlText w:val="•"/>
      <w:lvlJc w:val="left"/>
      <w:pPr>
        <w:ind w:left="5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E0CB34">
      <w:start w:val="1"/>
      <w:numFmt w:val="bullet"/>
      <w:lvlText w:val="o"/>
      <w:lvlJc w:val="left"/>
      <w:pPr>
        <w:ind w:left="5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948D50">
      <w:start w:val="1"/>
      <w:numFmt w:val="bullet"/>
      <w:lvlText w:val="▪"/>
      <w:lvlJc w:val="left"/>
      <w:pPr>
        <w:ind w:left="6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7952D5F"/>
    <w:multiLevelType w:val="hybridMultilevel"/>
    <w:tmpl w:val="B394DF2C"/>
    <w:lvl w:ilvl="0" w:tplc="54CC8654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2CF356">
      <w:start w:val="1"/>
      <w:numFmt w:val="bullet"/>
      <w:lvlText w:val="o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163C14">
      <w:start w:val="1"/>
      <w:numFmt w:val="bullet"/>
      <w:lvlText w:val="▪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70064E">
      <w:start w:val="1"/>
      <w:numFmt w:val="bullet"/>
      <w:lvlText w:val="•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50ACBA">
      <w:start w:val="1"/>
      <w:numFmt w:val="bullet"/>
      <w:lvlText w:val="o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C4B38">
      <w:start w:val="1"/>
      <w:numFmt w:val="bullet"/>
      <w:lvlText w:val="▪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727F40">
      <w:start w:val="1"/>
      <w:numFmt w:val="bullet"/>
      <w:lvlText w:val="•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125B14">
      <w:start w:val="1"/>
      <w:numFmt w:val="bullet"/>
      <w:lvlText w:val="o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EA7824">
      <w:start w:val="1"/>
      <w:numFmt w:val="bullet"/>
      <w:lvlText w:val="▪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DBB7189"/>
    <w:multiLevelType w:val="hybridMultilevel"/>
    <w:tmpl w:val="AB8A5B94"/>
    <w:lvl w:ilvl="0" w:tplc="C5D04E18">
      <w:start w:val="1"/>
      <w:numFmt w:val="bullet"/>
      <w:lvlText w:val="•"/>
      <w:lvlJc w:val="left"/>
      <w:pPr>
        <w:ind w:left="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B0DF9A">
      <w:start w:val="1"/>
      <w:numFmt w:val="bullet"/>
      <w:lvlText w:val="o"/>
      <w:lvlJc w:val="left"/>
      <w:pPr>
        <w:ind w:left="1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2C1596">
      <w:start w:val="1"/>
      <w:numFmt w:val="bullet"/>
      <w:lvlText w:val="▪"/>
      <w:lvlJc w:val="left"/>
      <w:pPr>
        <w:ind w:left="2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48DD90">
      <w:start w:val="1"/>
      <w:numFmt w:val="bullet"/>
      <w:lvlText w:val="•"/>
      <w:lvlJc w:val="left"/>
      <w:pPr>
        <w:ind w:left="2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5C8818">
      <w:start w:val="1"/>
      <w:numFmt w:val="bullet"/>
      <w:lvlText w:val="o"/>
      <w:lvlJc w:val="left"/>
      <w:pPr>
        <w:ind w:left="3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00044C">
      <w:start w:val="1"/>
      <w:numFmt w:val="bullet"/>
      <w:lvlText w:val="▪"/>
      <w:lvlJc w:val="left"/>
      <w:pPr>
        <w:ind w:left="4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4248BC">
      <w:start w:val="1"/>
      <w:numFmt w:val="bullet"/>
      <w:lvlText w:val="•"/>
      <w:lvlJc w:val="left"/>
      <w:pPr>
        <w:ind w:left="50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D217FE">
      <w:start w:val="1"/>
      <w:numFmt w:val="bullet"/>
      <w:lvlText w:val="o"/>
      <w:lvlJc w:val="left"/>
      <w:pPr>
        <w:ind w:left="5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8CD42A">
      <w:start w:val="1"/>
      <w:numFmt w:val="bullet"/>
      <w:lvlText w:val="▪"/>
      <w:lvlJc w:val="left"/>
      <w:pPr>
        <w:ind w:left="64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EEE3325"/>
    <w:multiLevelType w:val="hybridMultilevel"/>
    <w:tmpl w:val="8E2A8B72"/>
    <w:lvl w:ilvl="0" w:tplc="3E0E0140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16985C">
      <w:start w:val="1"/>
      <w:numFmt w:val="bullet"/>
      <w:lvlText w:val="o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F25DEC">
      <w:start w:val="1"/>
      <w:numFmt w:val="bullet"/>
      <w:lvlText w:val="▪"/>
      <w:lvlJc w:val="left"/>
      <w:pPr>
        <w:ind w:left="2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4C7436">
      <w:start w:val="1"/>
      <w:numFmt w:val="bullet"/>
      <w:lvlText w:val="•"/>
      <w:lvlJc w:val="left"/>
      <w:pPr>
        <w:ind w:left="2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C088F6">
      <w:start w:val="1"/>
      <w:numFmt w:val="bullet"/>
      <w:lvlText w:val="o"/>
      <w:lvlJc w:val="left"/>
      <w:pPr>
        <w:ind w:left="3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C81CA4">
      <w:start w:val="1"/>
      <w:numFmt w:val="bullet"/>
      <w:lvlText w:val="▪"/>
      <w:lvlJc w:val="left"/>
      <w:pPr>
        <w:ind w:left="4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FC045C">
      <w:start w:val="1"/>
      <w:numFmt w:val="bullet"/>
      <w:lvlText w:val="•"/>
      <w:lvlJc w:val="left"/>
      <w:pPr>
        <w:ind w:left="5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FAEE40">
      <w:start w:val="1"/>
      <w:numFmt w:val="bullet"/>
      <w:lvlText w:val="o"/>
      <w:lvlJc w:val="left"/>
      <w:pPr>
        <w:ind w:left="5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5CD99A">
      <w:start w:val="1"/>
      <w:numFmt w:val="bullet"/>
      <w:lvlText w:val="▪"/>
      <w:lvlJc w:val="left"/>
      <w:pPr>
        <w:ind w:left="6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F664AE6"/>
    <w:multiLevelType w:val="hybridMultilevel"/>
    <w:tmpl w:val="61D6BE72"/>
    <w:lvl w:ilvl="0" w:tplc="9A589834">
      <w:start w:val="1"/>
      <w:numFmt w:val="bullet"/>
      <w:lvlText w:val="•"/>
      <w:lvlJc w:val="left"/>
      <w:pPr>
        <w:ind w:left="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6A3B68">
      <w:start w:val="1"/>
      <w:numFmt w:val="bullet"/>
      <w:lvlText w:val="o"/>
      <w:lvlJc w:val="left"/>
      <w:pPr>
        <w:ind w:left="1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46ECB2">
      <w:start w:val="1"/>
      <w:numFmt w:val="bullet"/>
      <w:lvlText w:val="▪"/>
      <w:lvlJc w:val="left"/>
      <w:pPr>
        <w:ind w:left="2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024280">
      <w:start w:val="1"/>
      <w:numFmt w:val="bullet"/>
      <w:lvlText w:val="•"/>
      <w:lvlJc w:val="left"/>
      <w:pPr>
        <w:ind w:left="2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683402">
      <w:start w:val="1"/>
      <w:numFmt w:val="bullet"/>
      <w:lvlText w:val="o"/>
      <w:lvlJc w:val="left"/>
      <w:pPr>
        <w:ind w:left="3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42B2DE">
      <w:start w:val="1"/>
      <w:numFmt w:val="bullet"/>
      <w:lvlText w:val="▪"/>
      <w:lvlJc w:val="left"/>
      <w:pPr>
        <w:ind w:left="4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2056FC">
      <w:start w:val="1"/>
      <w:numFmt w:val="bullet"/>
      <w:lvlText w:val="•"/>
      <w:lvlJc w:val="left"/>
      <w:pPr>
        <w:ind w:left="5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32FED4">
      <w:start w:val="1"/>
      <w:numFmt w:val="bullet"/>
      <w:lvlText w:val="o"/>
      <w:lvlJc w:val="left"/>
      <w:pPr>
        <w:ind w:left="5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CA0972">
      <w:start w:val="1"/>
      <w:numFmt w:val="bullet"/>
      <w:lvlText w:val="▪"/>
      <w:lvlJc w:val="left"/>
      <w:pPr>
        <w:ind w:left="6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F757CE1"/>
    <w:multiLevelType w:val="hybridMultilevel"/>
    <w:tmpl w:val="516048D4"/>
    <w:lvl w:ilvl="0" w:tplc="81761A16">
      <w:start w:val="1"/>
      <w:numFmt w:val="decimal"/>
      <w:lvlText w:val="%1."/>
      <w:lvlJc w:val="left"/>
      <w:pPr>
        <w:ind w:left="260" w:hanging="21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ru-RU" w:eastAsia="en-US" w:bidi="ar-SA"/>
      </w:rPr>
    </w:lvl>
    <w:lvl w:ilvl="1" w:tplc="FE885A4E">
      <w:numFmt w:val="bullet"/>
      <w:lvlText w:val="•"/>
      <w:lvlJc w:val="left"/>
      <w:pPr>
        <w:ind w:left="1348" w:hanging="213"/>
      </w:pPr>
      <w:rPr>
        <w:rFonts w:hint="default"/>
        <w:lang w:val="ru-RU" w:eastAsia="en-US" w:bidi="ar-SA"/>
      </w:rPr>
    </w:lvl>
    <w:lvl w:ilvl="2" w:tplc="F860432C">
      <w:numFmt w:val="bullet"/>
      <w:lvlText w:val="•"/>
      <w:lvlJc w:val="left"/>
      <w:pPr>
        <w:ind w:left="2437" w:hanging="213"/>
      </w:pPr>
      <w:rPr>
        <w:rFonts w:hint="default"/>
        <w:lang w:val="ru-RU" w:eastAsia="en-US" w:bidi="ar-SA"/>
      </w:rPr>
    </w:lvl>
    <w:lvl w:ilvl="3" w:tplc="79982EB2">
      <w:numFmt w:val="bullet"/>
      <w:lvlText w:val="•"/>
      <w:lvlJc w:val="left"/>
      <w:pPr>
        <w:ind w:left="3525" w:hanging="213"/>
      </w:pPr>
      <w:rPr>
        <w:rFonts w:hint="default"/>
        <w:lang w:val="ru-RU" w:eastAsia="en-US" w:bidi="ar-SA"/>
      </w:rPr>
    </w:lvl>
    <w:lvl w:ilvl="4" w:tplc="CBA629E6">
      <w:numFmt w:val="bullet"/>
      <w:lvlText w:val="•"/>
      <w:lvlJc w:val="left"/>
      <w:pPr>
        <w:ind w:left="4614" w:hanging="213"/>
      </w:pPr>
      <w:rPr>
        <w:rFonts w:hint="default"/>
        <w:lang w:val="ru-RU" w:eastAsia="en-US" w:bidi="ar-SA"/>
      </w:rPr>
    </w:lvl>
    <w:lvl w:ilvl="5" w:tplc="BD34EE5E">
      <w:numFmt w:val="bullet"/>
      <w:lvlText w:val="•"/>
      <w:lvlJc w:val="left"/>
      <w:pPr>
        <w:ind w:left="5703" w:hanging="213"/>
      </w:pPr>
      <w:rPr>
        <w:rFonts w:hint="default"/>
        <w:lang w:val="ru-RU" w:eastAsia="en-US" w:bidi="ar-SA"/>
      </w:rPr>
    </w:lvl>
    <w:lvl w:ilvl="6" w:tplc="264CBA44">
      <w:numFmt w:val="bullet"/>
      <w:lvlText w:val="•"/>
      <w:lvlJc w:val="left"/>
      <w:pPr>
        <w:ind w:left="6791" w:hanging="213"/>
      </w:pPr>
      <w:rPr>
        <w:rFonts w:hint="default"/>
        <w:lang w:val="ru-RU" w:eastAsia="en-US" w:bidi="ar-SA"/>
      </w:rPr>
    </w:lvl>
    <w:lvl w:ilvl="7" w:tplc="64F8F468">
      <w:numFmt w:val="bullet"/>
      <w:lvlText w:val="•"/>
      <w:lvlJc w:val="left"/>
      <w:pPr>
        <w:ind w:left="7880" w:hanging="213"/>
      </w:pPr>
      <w:rPr>
        <w:rFonts w:hint="default"/>
        <w:lang w:val="ru-RU" w:eastAsia="en-US" w:bidi="ar-SA"/>
      </w:rPr>
    </w:lvl>
    <w:lvl w:ilvl="8" w:tplc="ED8CD660">
      <w:numFmt w:val="bullet"/>
      <w:lvlText w:val="•"/>
      <w:lvlJc w:val="left"/>
      <w:pPr>
        <w:ind w:left="8969" w:hanging="213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12"/>
  </w:num>
  <w:num w:numId="8">
    <w:abstractNumId w:val="9"/>
  </w:num>
  <w:num w:numId="9">
    <w:abstractNumId w:val="21"/>
  </w:num>
  <w:num w:numId="10">
    <w:abstractNumId w:val="20"/>
  </w:num>
  <w:num w:numId="11">
    <w:abstractNumId w:val="17"/>
  </w:num>
  <w:num w:numId="12">
    <w:abstractNumId w:val="11"/>
  </w:num>
  <w:num w:numId="13">
    <w:abstractNumId w:val="19"/>
  </w:num>
  <w:num w:numId="14">
    <w:abstractNumId w:val="16"/>
  </w:num>
  <w:num w:numId="15">
    <w:abstractNumId w:val="15"/>
  </w:num>
  <w:num w:numId="16">
    <w:abstractNumId w:val="18"/>
  </w:num>
  <w:num w:numId="17">
    <w:abstractNumId w:val="7"/>
  </w:num>
  <w:num w:numId="18">
    <w:abstractNumId w:val="14"/>
  </w:num>
  <w:num w:numId="19">
    <w:abstractNumId w:val="6"/>
  </w:num>
  <w:num w:numId="20">
    <w:abstractNumId w:val="10"/>
  </w:num>
  <w:num w:numId="21">
    <w:abstractNumId w:val="13"/>
  </w:num>
  <w:num w:numId="22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E16C9"/>
    <w:rsid w:val="000F4281"/>
    <w:rsid w:val="0015074B"/>
    <w:rsid w:val="0029639D"/>
    <w:rsid w:val="002D2F36"/>
    <w:rsid w:val="00326F90"/>
    <w:rsid w:val="00411A8A"/>
    <w:rsid w:val="004D3869"/>
    <w:rsid w:val="00513A79"/>
    <w:rsid w:val="006B4DA5"/>
    <w:rsid w:val="007079A5"/>
    <w:rsid w:val="007222F8"/>
    <w:rsid w:val="00735DEE"/>
    <w:rsid w:val="00763C34"/>
    <w:rsid w:val="00766545"/>
    <w:rsid w:val="009A552B"/>
    <w:rsid w:val="009E51C3"/>
    <w:rsid w:val="00A26BCC"/>
    <w:rsid w:val="00AA1D8D"/>
    <w:rsid w:val="00B47730"/>
    <w:rsid w:val="00B5212B"/>
    <w:rsid w:val="00B545DF"/>
    <w:rsid w:val="00B54C39"/>
    <w:rsid w:val="00BB7037"/>
    <w:rsid w:val="00C11CB0"/>
    <w:rsid w:val="00C5241F"/>
    <w:rsid w:val="00CB0664"/>
    <w:rsid w:val="00D441DE"/>
    <w:rsid w:val="00D54ED5"/>
    <w:rsid w:val="00D66862"/>
    <w:rsid w:val="00DE05C4"/>
    <w:rsid w:val="00E30E4E"/>
    <w:rsid w:val="00EB598E"/>
    <w:rsid w:val="00ED61AC"/>
    <w:rsid w:val="00F0499C"/>
    <w:rsid w:val="00F71A30"/>
    <w:rsid w:val="00F859A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7E3660"/>
  <w14:defaultImageDpi w14:val="300"/>
  <w15:docId w15:val="{D30E98D7-D3BE-45BD-9330-0C14D80D3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1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1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1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1"/>
    <w:unhideWhenUsed/>
    <w:qFormat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1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4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5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7079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7079A5"/>
    <w:rPr>
      <w:rFonts w:ascii="Tahoma" w:hAnsi="Tahoma" w:cs="Tahoma"/>
      <w:sz w:val="16"/>
      <w:szCs w:val="16"/>
    </w:rPr>
  </w:style>
  <w:style w:type="character" w:styleId="affa">
    <w:name w:val="Hyperlink"/>
    <w:basedOn w:val="a2"/>
    <w:uiPriority w:val="99"/>
    <w:unhideWhenUsed/>
    <w:rsid w:val="006B4DA5"/>
    <w:rPr>
      <w:color w:val="0000FF" w:themeColor="hyperlink"/>
      <w:u w:val="single"/>
    </w:rPr>
  </w:style>
  <w:style w:type="numbering" w:customStyle="1" w:styleId="14">
    <w:name w:val="Нет списка1"/>
    <w:next w:val="a4"/>
    <w:uiPriority w:val="99"/>
    <w:semiHidden/>
    <w:unhideWhenUsed/>
    <w:rsid w:val="009A552B"/>
  </w:style>
  <w:style w:type="table" w:customStyle="1" w:styleId="TableGrid">
    <w:name w:val="TableGrid"/>
    <w:rsid w:val="009A552B"/>
    <w:pPr>
      <w:spacing w:after="0" w:line="240" w:lineRule="auto"/>
    </w:pPr>
    <w:rPr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9A552B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ru-RU"/>
    </w:rPr>
  </w:style>
  <w:style w:type="table" w:customStyle="1" w:styleId="15">
    <w:name w:val="Сетка таблицы1"/>
    <w:basedOn w:val="a3"/>
    <w:next w:val="aff0"/>
    <w:uiPriority w:val="39"/>
    <w:rsid w:val="009A552B"/>
    <w:pPr>
      <w:spacing w:after="0" w:line="240" w:lineRule="auto"/>
    </w:pPr>
    <w:rPr>
      <w:rFonts w:eastAsia="Calibr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3"/>
    <w:next w:val="aff0"/>
    <w:uiPriority w:val="39"/>
    <w:rsid w:val="009A552B"/>
    <w:pPr>
      <w:spacing w:after="0" w:line="240" w:lineRule="auto"/>
    </w:pPr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3"/>
    <w:next w:val="aff0"/>
    <w:uiPriority w:val="39"/>
    <w:rsid w:val="009A552B"/>
    <w:pPr>
      <w:spacing w:after="0" w:line="240" w:lineRule="auto"/>
    </w:pPr>
    <w:rPr>
      <w:rFonts w:eastAsia="Calibr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3"/>
    <w:next w:val="aff0"/>
    <w:uiPriority w:val="39"/>
    <w:rsid w:val="009A552B"/>
    <w:pPr>
      <w:spacing w:after="0" w:line="240" w:lineRule="auto"/>
    </w:pPr>
    <w:rPr>
      <w:rFonts w:eastAsia="Calibr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d">
    <w:name w:val="Нет списка2"/>
    <w:next w:val="a4"/>
    <w:uiPriority w:val="99"/>
    <w:semiHidden/>
    <w:unhideWhenUsed/>
    <w:rsid w:val="00E30E4E"/>
  </w:style>
  <w:style w:type="table" w:customStyle="1" w:styleId="TableGrid1">
    <w:name w:val="TableGrid1"/>
    <w:rsid w:val="00E30E4E"/>
    <w:pPr>
      <w:spacing w:after="0" w:line="240" w:lineRule="auto"/>
    </w:pPr>
    <w:rPr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77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michurin.com/index.htm" TargetMode="External"/><Relationship Id="rId21" Type="http://schemas.openxmlformats.org/officeDocument/2006/relationships/hyperlink" Target="http://michurin.com/index.htm" TargetMode="External"/><Relationship Id="rId42" Type="http://schemas.openxmlformats.org/officeDocument/2006/relationships/hyperlink" Target="https://razvitum.ru/articles/35/2222?utm_source=email&amp;utm_medium=email&amp;utm_campaign=1089&amp;utm_content=article" TargetMode="External"/><Relationship Id="rId47" Type="http://schemas.openxmlformats.org/officeDocument/2006/relationships/hyperlink" Target="https://razvitum.ru/articles/35/2222?utm_source=email&amp;utm_medium=email&amp;utm_campaign=1089&amp;utm_content=article" TargetMode="External"/><Relationship Id="rId63" Type="http://schemas.openxmlformats.org/officeDocument/2006/relationships/hyperlink" Target="https://razvitum.ru/articles/35/2222?utm_source=email&amp;utm_medium=email&amp;utm_campaign=1089&amp;utm_content=article" TargetMode="External"/><Relationship Id="rId68" Type="http://schemas.openxmlformats.org/officeDocument/2006/relationships/hyperlink" Target="https://razvitum.ru/articles/35/2222?utm_source=email&amp;utm_medium=email&amp;utm_campaign=1089&amp;utm_content=articl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uchportal.ru/load/136" TargetMode="External"/><Relationship Id="rId29" Type="http://schemas.openxmlformats.org/officeDocument/2006/relationships/hyperlink" Target="http://richkid.ru/club/about/" TargetMode="External"/><Relationship Id="rId11" Type="http://schemas.openxmlformats.org/officeDocument/2006/relationships/hyperlink" Target="http://www.azbukafinansov.ru/" TargetMode="External"/><Relationship Id="rId24" Type="http://schemas.openxmlformats.org/officeDocument/2006/relationships/hyperlink" Target="http://michurin.com/index.htm" TargetMode="External"/><Relationship Id="rId32" Type="http://schemas.openxmlformats.org/officeDocument/2006/relationships/hyperlink" Target="http://richkid.ru/club/about/" TargetMode="External"/><Relationship Id="rId37" Type="http://schemas.openxmlformats.org/officeDocument/2006/relationships/hyperlink" Target="http://richkid.ru/club/about/" TargetMode="External"/><Relationship Id="rId40" Type="http://schemas.openxmlformats.org/officeDocument/2006/relationships/hyperlink" Target="http://www.azbukafinansov.ru/" TargetMode="External"/><Relationship Id="rId45" Type="http://schemas.openxmlformats.org/officeDocument/2006/relationships/hyperlink" Target="https://razvitum.ru/articles/35/2222?utm_source=email&amp;utm_medium=email&amp;utm_campaign=1089&amp;utm_content=article" TargetMode="External"/><Relationship Id="rId53" Type="http://schemas.openxmlformats.org/officeDocument/2006/relationships/hyperlink" Target="https://razvitum.ru/articles/35/2222?utm_source=email&amp;utm_medium=email&amp;utm_campaign=1089&amp;utm_content=article" TargetMode="External"/><Relationship Id="rId58" Type="http://schemas.openxmlformats.org/officeDocument/2006/relationships/hyperlink" Target="https://razvitum.ru/articles/35/2222?utm_source=email&amp;utm_medium=email&amp;utm_campaign=1089&amp;utm_content=article" TargetMode="External"/><Relationship Id="rId66" Type="http://schemas.openxmlformats.org/officeDocument/2006/relationships/hyperlink" Target="https://razvitum.ru/articles/35/2222?utm_source=email&amp;utm_medium=email&amp;utm_campaign=1089&amp;utm_content=article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razvitum.ru/articles/35/2222?utm_source=email&amp;utm_medium=email&amp;utm_campaign=1089&amp;utm_content=article" TargetMode="External"/><Relationship Id="rId19" Type="http://schemas.openxmlformats.org/officeDocument/2006/relationships/hyperlink" Target="http://michurin.com/index.htm" TargetMode="External"/><Relationship Id="rId14" Type="http://schemas.openxmlformats.org/officeDocument/2006/relationships/hyperlink" Target="http://www.it-n.ru/" TargetMode="External"/><Relationship Id="rId22" Type="http://schemas.openxmlformats.org/officeDocument/2006/relationships/hyperlink" Target="http://michurin.com/index.htm" TargetMode="External"/><Relationship Id="rId27" Type="http://schemas.openxmlformats.org/officeDocument/2006/relationships/hyperlink" Target="http://michurin.com/index.htm" TargetMode="External"/><Relationship Id="rId30" Type="http://schemas.openxmlformats.org/officeDocument/2006/relationships/hyperlink" Target="http://richkid.ru/club/about/" TargetMode="External"/><Relationship Id="rId35" Type="http://schemas.openxmlformats.org/officeDocument/2006/relationships/hyperlink" Target="http://richkid.ru/club/about/" TargetMode="External"/><Relationship Id="rId43" Type="http://schemas.openxmlformats.org/officeDocument/2006/relationships/hyperlink" Target="https://razvitum.ru/articles/35/2222?utm_source=email&amp;utm_medium=email&amp;utm_campaign=1089&amp;utm_content=article" TargetMode="External"/><Relationship Id="rId48" Type="http://schemas.openxmlformats.org/officeDocument/2006/relationships/hyperlink" Target="https://razvitum.ru/articles/35/2222?utm_source=email&amp;utm_medium=email&amp;utm_campaign=1089&amp;utm_content=article" TargetMode="External"/><Relationship Id="rId56" Type="http://schemas.openxmlformats.org/officeDocument/2006/relationships/hyperlink" Target="https://razvitum.ru/articles/35/2222?utm_source=email&amp;utm_medium=email&amp;utm_campaign=1089&amp;utm_content=article" TargetMode="External"/><Relationship Id="rId64" Type="http://schemas.openxmlformats.org/officeDocument/2006/relationships/hyperlink" Target="https://razvitum.ru/articles/35/2222?utm_source=email&amp;utm_medium=email&amp;utm_campaign=1089&amp;utm_content=article" TargetMode="External"/><Relationship Id="rId69" Type="http://schemas.openxmlformats.org/officeDocument/2006/relationships/hyperlink" Target="https://razvitum.ru/articles/35/2222?utm_source=email&amp;utm_medium=email&amp;utm_campaign=1089&amp;utm_content=article" TargetMode="External"/><Relationship Id="rId8" Type="http://schemas.openxmlformats.org/officeDocument/2006/relationships/hyperlink" Target="http://www.gorodfinansov.ru/" TargetMode="External"/><Relationship Id="rId51" Type="http://schemas.openxmlformats.org/officeDocument/2006/relationships/hyperlink" Target="https://razvitum.ru/articles/35/2222?utm_source=email&amp;utm_medium=email&amp;utm_campaign=1089&amp;utm_content=article" TargetMode="External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www.it-n.ru/" TargetMode="External"/><Relationship Id="rId17" Type="http://schemas.openxmlformats.org/officeDocument/2006/relationships/hyperlink" Target="http://www.uchportal.ru/load/136" TargetMode="External"/><Relationship Id="rId25" Type="http://schemas.openxmlformats.org/officeDocument/2006/relationships/hyperlink" Target="http://michurin.com/index.htm" TargetMode="External"/><Relationship Id="rId33" Type="http://schemas.openxmlformats.org/officeDocument/2006/relationships/hyperlink" Target="http://richkid.ru/club/about/" TargetMode="External"/><Relationship Id="rId38" Type="http://schemas.openxmlformats.org/officeDocument/2006/relationships/hyperlink" Target="http://richkid.ru/club/about/" TargetMode="External"/><Relationship Id="rId46" Type="http://schemas.openxmlformats.org/officeDocument/2006/relationships/hyperlink" Target="https://razvitum.ru/articles/35/2222?utm_source=email&amp;utm_medium=email&amp;utm_campaign=1089&amp;utm_content=article" TargetMode="External"/><Relationship Id="rId59" Type="http://schemas.openxmlformats.org/officeDocument/2006/relationships/hyperlink" Target="https://razvitum.ru/articles/35/2222?utm_source=email&amp;utm_medium=email&amp;utm_campaign=1089&amp;utm_content=article" TargetMode="External"/><Relationship Id="rId67" Type="http://schemas.openxmlformats.org/officeDocument/2006/relationships/hyperlink" Target="https://razvitum.ru/articles/35/2222?utm_source=email&amp;utm_medium=email&amp;utm_campaign=1089&amp;utm_content=article" TargetMode="External"/><Relationship Id="rId20" Type="http://schemas.openxmlformats.org/officeDocument/2006/relationships/hyperlink" Target="http://michurin.com/index.htm" TargetMode="External"/><Relationship Id="rId41" Type="http://schemas.openxmlformats.org/officeDocument/2006/relationships/hyperlink" Target="https://razvitum.ru/articles/35/2222?utm_source=email&amp;utm_medium=email&amp;utm_campaign=1089&amp;utm_content=article" TargetMode="External"/><Relationship Id="rId54" Type="http://schemas.openxmlformats.org/officeDocument/2006/relationships/hyperlink" Target="https://razvitum.ru/articles/35/2222?utm_source=email&amp;utm_medium=email&amp;utm_campaign=1089&amp;utm_content=article" TargetMode="External"/><Relationship Id="rId62" Type="http://schemas.openxmlformats.org/officeDocument/2006/relationships/hyperlink" Target="https://razvitum.ru/articles/35/2222?utm_source=email&amp;utm_medium=email&amp;utm_campaign=1089&amp;utm_content=article" TargetMode="External"/><Relationship Id="rId70" Type="http://schemas.openxmlformats.org/officeDocument/2006/relationships/hyperlink" Target="https://razvitum.ru/articles/35/2222?utm_source=email&amp;utm_medium=email&amp;utm_campaign=1089&amp;utm_content=article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hyperlink" Target="http://www.it-n.ru/" TargetMode="External"/><Relationship Id="rId23" Type="http://schemas.openxmlformats.org/officeDocument/2006/relationships/hyperlink" Target="http://michurin.com/index.htm" TargetMode="External"/><Relationship Id="rId28" Type="http://schemas.openxmlformats.org/officeDocument/2006/relationships/hyperlink" Target="http://richkid.ru/club/about/" TargetMode="External"/><Relationship Id="rId36" Type="http://schemas.openxmlformats.org/officeDocument/2006/relationships/hyperlink" Target="http://richkid.ru/club/about/" TargetMode="External"/><Relationship Id="rId49" Type="http://schemas.openxmlformats.org/officeDocument/2006/relationships/hyperlink" Target="https://razvitum.ru/articles/35/2222?utm_source=email&amp;utm_medium=email&amp;utm_campaign=1089&amp;utm_content=article" TargetMode="External"/><Relationship Id="rId57" Type="http://schemas.openxmlformats.org/officeDocument/2006/relationships/hyperlink" Target="https://razvitum.ru/articles/35/2222?utm_source=email&amp;utm_medium=email&amp;utm_campaign=1089&amp;utm_content=article" TargetMode="External"/><Relationship Id="rId10" Type="http://schemas.openxmlformats.org/officeDocument/2006/relationships/hyperlink" Target="http://www.azbukafinansov.ru/" TargetMode="External"/><Relationship Id="rId31" Type="http://schemas.openxmlformats.org/officeDocument/2006/relationships/hyperlink" Target="http://richkid.ru/club/about/" TargetMode="External"/><Relationship Id="rId44" Type="http://schemas.openxmlformats.org/officeDocument/2006/relationships/hyperlink" Target="https://razvitum.ru/articles/35/2222?utm_source=email&amp;utm_medium=email&amp;utm_campaign=1089&amp;utm_content=article" TargetMode="External"/><Relationship Id="rId52" Type="http://schemas.openxmlformats.org/officeDocument/2006/relationships/hyperlink" Target="https://razvitum.ru/articles/35/2222?utm_source=email&amp;utm_medium=email&amp;utm_campaign=1089&amp;utm_content=article" TargetMode="External"/><Relationship Id="rId60" Type="http://schemas.openxmlformats.org/officeDocument/2006/relationships/hyperlink" Target="https://razvitum.ru/articles/35/2222?utm_source=email&amp;utm_medium=email&amp;utm_campaign=1089&amp;utm_content=article" TargetMode="External"/><Relationship Id="rId65" Type="http://schemas.openxmlformats.org/officeDocument/2006/relationships/hyperlink" Target="https://razvitum.ru/articles/35/2222?utm_source=email&amp;utm_medium=email&amp;utm_campaign=1089&amp;utm_content=article" TargetMode="External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gorodfinansov.ru/" TargetMode="External"/><Relationship Id="rId13" Type="http://schemas.openxmlformats.org/officeDocument/2006/relationships/hyperlink" Target="http://www.it-n.ru/" TargetMode="External"/><Relationship Id="rId18" Type="http://schemas.openxmlformats.org/officeDocument/2006/relationships/hyperlink" Target="http://michurin.com/index.htm" TargetMode="External"/><Relationship Id="rId39" Type="http://schemas.openxmlformats.org/officeDocument/2006/relationships/hyperlink" Target="http://www.azbukafinansov.ru/" TargetMode="External"/><Relationship Id="rId34" Type="http://schemas.openxmlformats.org/officeDocument/2006/relationships/hyperlink" Target="http://richkid.ru/club/about/" TargetMode="External"/><Relationship Id="rId50" Type="http://schemas.openxmlformats.org/officeDocument/2006/relationships/hyperlink" Target="https://razvitum.ru/articles/35/2222?utm_source=email&amp;utm_medium=email&amp;utm_campaign=1089&amp;utm_content=article" TargetMode="External"/><Relationship Id="rId55" Type="http://schemas.openxmlformats.org/officeDocument/2006/relationships/hyperlink" Target="https://razvitum.ru/articles/35/2222?utm_source=email&amp;utm_medium=email&amp;utm_campaign=1089&amp;utm_content=article" TargetMode="External"/><Relationship Id="rId7" Type="http://schemas.openxmlformats.org/officeDocument/2006/relationships/hyperlink" Target="https://lyceum40nn.ru/" TargetMode="External"/><Relationship Id="rId71" Type="http://schemas.openxmlformats.org/officeDocument/2006/relationships/hyperlink" Target="https://razvitum.ru/articles/35/2222?utm_source=email&amp;utm_medium=email&amp;utm_campaign=1089&amp;utm_content=artic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254FD1E-0F85-4A85-BFAB-A0E016BBD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45</Pages>
  <Words>11612</Words>
  <Characters>66190</Characters>
  <Application>Microsoft Office Word</Application>
  <DocSecurity>0</DocSecurity>
  <Lines>551</Lines>
  <Paragraphs>155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77647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Александра Тимошенко</cp:lastModifiedBy>
  <cp:revision>16</cp:revision>
  <cp:lastPrinted>2022-10-10T14:38:00Z</cp:lastPrinted>
  <dcterms:created xsi:type="dcterms:W3CDTF">2023-06-22T08:07:00Z</dcterms:created>
  <dcterms:modified xsi:type="dcterms:W3CDTF">2023-07-04T11:49:00Z</dcterms:modified>
</cp:coreProperties>
</file>